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76AC8A" w14:textId="77777777" w:rsidR="00333D5C" w:rsidRPr="007A5AD0" w:rsidRDefault="00333D5C" w:rsidP="00333D5C">
      <w:pPr>
        <w:spacing w:after="0" w:line="240" w:lineRule="auto"/>
        <w:rPr>
          <w:lang w:val="sl-SI"/>
        </w:rPr>
      </w:pPr>
    </w:p>
    <w:p w14:paraId="2977216E" w14:textId="1D48C897" w:rsidR="00333D5C" w:rsidRPr="007A5AD0" w:rsidRDefault="00333D5C" w:rsidP="00333D5C">
      <w:pPr>
        <w:spacing w:after="0" w:line="240" w:lineRule="auto"/>
        <w:jc w:val="center"/>
        <w:rPr>
          <w:lang w:val="sl-SI"/>
        </w:rPr>
      </w:pPr>
      <w:r w:rsidRPr="007A5AD0">
        <w:rPr>
          <w:rFonts w:ascii="Arial Narrow" w:eastAsia="SimSun" w:hAnsi="Arial Narrow" w:cs="Arial Narrow"/>
          <w:b/>
          <w:bCs/>
          <w:i/>
          <w:iCs/>
          <w:noProof/>
          <w:sz w:val="20"/>
          <w:lang w:val="sl-SI"/>
        </w:rPr>
        <w:drawing>
          <wp:inline distT="0" distB="0" distL="0" distR="0" wp14:anchorId="0C43F96A" wp14:editId="26C3FF99">
            <wp:extent cx="1379220" cy="1529080"/>
            <wp:effectExtent l="0" t="0" r="0" b="0"/>
            <wp:docPr id="2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52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B2885" w14:textId="77777777" w:rsidR="00333D5C" w:rsidRPr="007A5AD0" w:rsidRDefault="00333D5C" w:rsidP="00333D5C">
      <w:pPr>
        <w:spacing w:after="0" w:line="240" w:lineRule="auto"/>
        <w:rPr>
          <w:lang w:val="sl-SI"/>
        </w:rPr>
      </w:pPr>
    </w:p>
    <w:p w14:paraId="5C2F4EA9" w14:textId="77777777" w:rsidR="00333D5C" w:rsidRPr="007A5AD0" w:rsidRDefault="00333D5C" w:rsidP="00333D5C">
      <w:pPr>
        <w:spacing w:after="0" w:line="240" w:lineRule="auto"/>
        <w:rPr>
          <w:lang w:val="sl-SI"/>
        </w:rPr>
      </w:pPr>
    </w:p>
    <w:p w14:paraId="73ABFF35" w14:textId="77777777" w:rsidR="00333D5C" w:rsidRPr="007A5AD0" w:rsidRDefault="00333D5C" w:rsidP="00333D5C">
      <w:pPr>
        <w:spacing w:after="0" w:line="240" w:lineRule="auto"/>
        <w:rPr>
          <w:lang w:val="sl-SI"/>
        </w:rPr>
      </w:pPr>
    </w:p>
    <w:p w14:paraId="03A29A88" w14:textId="77777777" w:rsidR="00333D5C" w:rsidRPr="007A5AD0" w:rsidRDefault="00333D5C" w:rsidP="00333D5C">
      <w:pPr>
        <w:spacing w:after="0" w:line="240" w:lineRule="auto"/>
        <w:rPr>
          <w:lang w:val="sl-SI"/>
        </w:rPr>
      </w:pPr>
    </w:p>
    <w:p w14:paraId="550F8406" w14:textId="77777777" w:rsidR="00333D5C" w:rsidRPr="007A5AD0" w:rsidRDefault="00333D5C" w:rsidP="00333D5C">
      <w:pPr>
        <w:spacing w:after="0" w:line="240" w:lineRule="auto"/>
        <w:rPr>
          <w:lang w:val="sl-SI"/>
        </w:rPr>
      </w:pPr>
    </w:p>
    <w:p w14:paraId="3248FFD6" w14:textId="77777777" w:rsidR="00333D5C" w:rsidRPr="007A5AD0" w:rsidRDefault="00333D5C" w:rsidP="00333D5C">
      <w:pPr>
        <w:spacing w:after="0" w:line="240" w:lineRule="auto"/>
        <w:rPr>
          <w:lang w:val="sl-SI"/>
        </w:rPr>
      </w:pPr>
    </w:p>
    <w:p w14:paraId="3DC64B19" w14:textId="0144ADFE" w:rsidR="00333D5C" w:rsidRPr="007A5AD0" w:rsidRDefault="00333D5C" w:rsidP="00333D5C">
      <w:pPr>
        <w:pStyle w:val="Title"/>
        <w:spacing w:after="0"/>
        <w:jc w:val="center"/>
        <w:rPr>
          <w:lang w:val="sl-SI"/>
        </w:rPr>
      </w:pPr>
      <w:r w:rsidRPr="007A5AD0">
        <w:rPr>
          <w:lang w:val="sl-SI"/>
        </w:rPr>
        <w:t>RAZPISNA DOKUMENTACIJA</w:t>
      </w:r>
    </w:p>
    <w:p w14:paraId="0BCC8A7F" w14:textId="77777777" w:rsidR="00333D5C" w:rsidRPr="007A5AD0" w:rsidRDefault="00333D5C" w:rsidP="00333D5C">
      <w:pPr>
        <w:spacing w:after="0" w:line="240" w:lineRule="auto"/>
        <w:rPr>
          <w:lang w:val="sl-SI"/>
        </w:rPr>
      </w:pPr>
    </w:p>
    <w:p w14:paraId="183087E5" w14:textId="77777777" w:rsidR="00333D5C" w:rsidRPr="007A5AD0" w:rsidRDefault="00333D5C" w:rsidP="00333D5C">
      <w:pPr>
        <w:spacing w:after="0" w:line="240" w:lineRule="auto"/>
        <w:rPr>
          <w:lang w:val="sl-SI"/>
        </w:rPr>
      </w:pPr>
    </w:p>
    <w:p w14:paraId="3082FDC3" w14:textId="77777777" w:rsidR="00333D5C" w:rsidRPr="007A5AD0" w:rsidRDefault="00333D5C" w:rsidP="00333D5C">
      <w:pPr>
        <w:spacing w:after="0" w:line="240" w:lineRule="auto"/>
        <w:rPr>
          <w:lang w:val="sl-SI"/>
        </w:rPr>
      </w:pPr>
    </w:p>
    <w:p w14:paraId="4382977A" w14:textId="77777777" w:rsidR="00333D5C" w:rsidRPr="007A5AD0" w:rsidRDefault="00333D5C" w:rsidP="00333D5C">
      <w:pPr>
        <w:spacing w:after="0" w:line="240" w:lineRule="auto"/>
        <w:rPr>
          <w:lang w:val="sl-SI"/>
        </w:rPr>
      </w:pPr>
    </w:p>
    <w:p w14:paraId="284F611F" w14:textId="77777777" w:rsidR="00333D5C" w:rsidRPr="007A5AD0" w:rsidRDefault="00333D5C" w:rsidP="00333D5C">
      <w:pPr>
        <w:spacing w:after="0" w:line="240" w:lineRule="auto"/>
        <w:rPr>
          <w:lang w:val="sl-SI"/>
        </w:rPr>
      </w:pPr>
    </w:p>
    <w:p w14:paraId="250E72F8" w14:textId="77777777" w:rsidR="00333D5C" w:rsidRPr="007A5AD0" w:rsidRDefault="00333D5C" w:rsidP="00333D5C">
      <w:pPr>
        <w:spacing w:after="0" w:line="240" w:lineRule="auto"/>
        <w:rPr>
          <w:lang w:val="sl-SI"/>
        </w:rPr>
      </w:pPr>
    </w:p>
    <w:p w14:paraId="5D7B5AD0" w14:textId="77777777" w:rsidR="00333D5C" w:rsidRPr="007A5AD0" w:rsidRDefault="00333D5C" w:rsidP="00333D5C">
      <w:pPr>
        <w:spacing w:after="0" w:line="240" w:lineRule="auto"/>
        <w:rPr>
          <w:lang w:val="sl-SI"/>
        </w:rPr>
      </w:pPr>
    </w:p>
    <w:p w14:paraId="669A0532" w14:textId="2800DBDD" w:rsidR="00333D5C" w:rsidRPr="007A5AD0" w:rsidRDefault="00333D5C" w:rsidP="00333D5C">
      <w:pPr>
        <w:spacing w:after="0" w:line="240" w:lineRule="auto"/>
        <w:jc w:val="center"/>
        <w:rPr>
          <w:b/>
          <w:bCs/>
          <w:color w:val="17365D" w:themeColor="text2" w:themeShade="BF"/>
          <w:sz w:val="44"/>
          <w:szCs w:val="44"/>
          <w:lang w:val="sl-SI"/>
        </w:rPr>
      </w:pPr>
      <w:r w:rsidRPr="007A5AD0">
        <w:rPr>
          <w:b/>
          <w:bCs/>
          <w:color w:val="17365D" w:themeColor="text2" w:themeShade="BF"/>
          <w:sz w:val="44"/>
          <w:szCs w:val="44"/>
          <w:lang w:val="sl-SI"/>
        </w:rPr>
        <w:t>JAVNI RAZPIS ZA IZBIRO IZVAJALCEV IN SOFINANCIRANJE MLADINSKIH PROJEKTOV IN AKCIJ V OBČINI DIVAČA – ZA LETO 2026</w:t>
      </w:r>
    </w:p>
    <w:p w14:paraId="2DD80322" w14:textId="77777777" w:rsidR="00333D5C" w:rsidRPr="007A5AD0" w:rsidRDefault="00333D5C" w:rsidP="00333D5C">
      <w:pPr>
        <w:spacing w:after="0" w:line="240" w:lineRule="auto"/>
        <w:rPr>
          <w:lang w:val="sl-SI"/>
        </w:rPr>
      </w:pPr>
    </w:p>
    <w:p w14:paraId="40CD4124" w14:textId="77777777" w:rsidR="00333D5C" w:rsidRPr="007A5AD0" w:rsidRDefault="00333D5C" w:rsidP="00333D5C">
      <w:pPr>
        <w:spacing w:after="0" w:line="240" w:lineRule="auto"/>
        <w:rPr>
          <w:lang w:val="sl-SI"/>
        </w:rPr>
      </w:pPr>
    </w:p>
    <w:p w14:paraId="0AD80A85" w14:textId="79B9ED64" w:rsidR="00333D5C" w:rsidRPr="007A5AD0" w:rsidRDefault="00333D5C" w:rsidP="00333D5C">
      <w:pPr>
        <w:spacing w:after="0" w:line="240" w:lineRule="auto"/>
        <w:rPr>
          <w:lang w:val="sl-SI"/>
        </w:rPr>
      </w:pPr>
      <w:r w:rsidRPr="007A5AD0">
        <w:rPr>
          <w:lang w:val="sl-SI"/>
        </w:rPr>
        <w:br w:type="page"/>
      </w:r>
    </w:p>
    <w:p w14:paraId="10586709" w14:textId="7B8E9C20" w:rsidR="00ED5BAF" w:rsidRPr="00ED5BAF" w:rsidRDefault="00000000" w:rsidP="00ED5BAF">
      <w:pPr>
        <w:pStyle w:val="Heading1"/>
        <w:spacing w:before="0" w:line="240" w:lineRule="auto"/>
        <w:rPr>
          <w:noProof/>
          <w:lang w:val="sl-SI"/>
        </w:rPr>
      </w:pPr>
      <w:bookmarkStart w:id="0" w:name="_Toc234224348"/>
      <w:r w:rsidRPr="007A5AD0">
        <w:rPr>
          <w:lang w:val="sl-SI"/>
        </w:rPr>
        <w:lastRenderedPageBreak/>
        <w:t>Kazalo</w:t>
      </w:r>
      <w:bookmarkEnd w:id="0"/>
      <w:r w:rsidR="00ED5BAF">
        <w:rPr>
          <w:lang w:val="sl-SI"/>
        </w:rPr>
        <w:t>:</w:t>
      </w:r>
      <w:r w:rsidR="00ED5BAF" w:rsidRPr="00ED5BAF">
        <w:rPr>
          <w:lang w:val="sl-SI"/>
        </w:rPr>
        <w:fldChar w:fldCharType="begin"/>
      </w:r>
      <w:r w:rsidR="00ED5BAF" w:rsidRPr="00ED5BAF">
        <w:rPr>
          <w:lang w:val="sl-SI"/>
        </w:rPr>
        <w:instrText xml:space="preserve"> TOC \o "1-1" \h \z \u </w:instrText>
      </w:r>
      <w:r w:rsidR="00ED5BAF" w:rsidRPr="00ED5BAF">
        <w:rPr>
          <w:lang w:val="sl-SI"/>
        </w:rPr>
        <w:fldChar w:fldCharType="separate"/>
      </w:r>
    </w:p>
    <w:p w14:paraId="2A758C47" w14:textId="3225EF3A" w:rsidR="00ED5BAF" w:rsidRPr="00ED5BAF" w:rsidRDefault="00ED5BAF" w:rsidP="00ED5BAF">
      <w:pPr>
        <w:pStyle w:val="TOC1"/>
        <w:rPr>
          <w:noProof/>
          <w:kern w:val="2"/>
          <w:sz w:val="24"/>
          <w:szCs w:val="24"/>
          <w:u w:val="none"/>
          <w:lang w:val="en-SI" w:eastAsia="en-GB"/>
          <w14:ligatures w14:val="standardContextual"/>
        </w:rPr>
      </w:pPr>
      <w:hyperlink w:anchor="_Toc234224349" w:history="1">
        <w:r w:rsidRPr="00ED5BAF">
          <w:rPr>
            <w:rStyle w:val="Hyperlink"/>
            <w:noProof/>
            <w:u w:val="none"/>
            <w:lang w:val="sl-SI"/>
          </w:rPr>
          <w:t>1. Navodila za p</w:t>
        </w:r>
        <w:r w:rsidRPr="00ED5BAF">
          <w:rPr>
            <w:rStyle w:val="Hyperlink"/>
            <w:noProof/>
            <w:u w:val="none"/>
            <w:lang w:val="sl-SI"/>
          </w:rPr>
          <w:t>r</w:t>
        </w:r>
        <w:r w:rsidRPr="00ED5BAF">
          <w:rPr>
            <w:rStyle w:val="Hyperlink"/>
            <w:noProof/>
            <w:u w:val="none"/>
            <w:lang w:val="sl-SI"/>
          </w:rPr>
          <w:t>ipravo in oddajo vloge</w:t>
        </w:r>
        <w:r w:rsidRPr="00ED5BAF">
          <w:rPr>
            <w:noProof/>
            <w:webHidden/>
            <w:u w:val="none"/>
          </w:rPr>
          <w:tab/>
        </w:r>
        <w:r w:rsidRPr="00ED5BAF">
          <w:rPr>
            <w:noProof/>
            <w:webHidden/>
            <w:u w:val="none"/>
          </w:rPr>
          <w:fldChar w:fldCharType="begin"/>
        </w:r>
        <w:r w:rsidRPr="00ED5BAF">
          <w:rPr>
            <w:noProof/>
            <w:webHidden/>
            <w:u w:val="none"/>
          </w:rPr>
          <w:instrText xml:space="preserve"> PAGEREF _Toc234224349 \h </w:instrText>
        </w:r>
        <w:r w:rsidRPr="00ED5BAF">
          <w:rPr>
            <w:noProof/>
            <w:webHidden/>
            <w:u w:val="none"/>
          </w:rPr>
        </w:r>
        <w:r w:rsidRPr="00ED5BAF">
          <w:rPr>
            <w:noProof/>
            <w:webHidden/>
            <w:u w:val="none"/>
          </w:rPr>
          <w:fldChar w:fldCharType="separate"/>
        </w:r>
        <w:r w:rsidR="00A17337">
          <w:rPr>
            <w:noProof/>
            <w:webHidden/>
            <w:u w:val="none"/>
          </w:rPr>
          <w:t>3</w:t>
        </w:r>
        <w:r w:rsidRPr="00ED5BAF">
          <w:rPr>
            <w:noProof/>
            <w:webHidden/>
            <w:u w:val="none"/>
          </w:rPr>
          <w:fldChar w:fldCharType="end"/>
        </w:r>
      </w:hyperlink>
    </w:p>
    <w:p w14:paraId="7F55EAE0" w14:textId="5547B600" w:rsidR="00ED5BAF" w:rsidRPr="00ED5BAF" w:rsidRDefault="00ED5BAF" w:rsidP="00ED5BAF">
      <w:pPr>
        <w:pStyle w:val="TOC1"/>
        <w:rPr>
          <w:noProof/>
          <w:kern w:val="2"/>
          <w:sz w:val="24"/>
          <w:szCs w:val="24"/>
          <w:u w:val="none"/>
          <w:lang w:val="en-SI" w:eastAsia="en-GB"/>
          <w14:ligatures w14:val="standardContextual"/>
        </w:rPr>
      </w:pPr>
      <w:hyperlink w:anchor="_Toc234224351" w:history="1">
        <w:r w:rsidRPr="00ED5BAF">
          <w:rPr>
            <w:rStyle w:val="Hyperlink"/>
            <w:noProof/>
            <w:u w:val="none"/>
            <w:lang w:val="sl-SI"/>
          </w:rPr>
          <w:t>2. Obrazec 1 – Osnovni podatki prijavitelja</w:t>
        </w:r>
        <w:r w:rsidRPr="00ED5BAF">
          <w:rPr>
            <w:noProof/>
            <w:webHidden/>
            <w:u w:val="none"/>
          </w:rPr>
          <w:tab/>
        </w:r>
        <w:r w:rsidRPr="00ED5BAF">
          <w:rPr>
            <w:noProof/>
            <w:webHidden/>
            <w:u w:val="none"/>
          </w:rPr>
          <w:fldChar w:fldCharType="begin"/>
        </w:r>
        <w:r w:rsidRPr="00ED5BAF">
          <w:rPr>
            <w:noProof/>
            <w:webHidden/>
            <w:u w:val="none"/>
          </w:rPr>
          <w:instrText xml:space="preserve"> PAGEREF _Toc234224351 \h </w:instrText>
        </w:r>
        <w:r w:rsidRPr="00ED5BAF">
          <w:rPr>
            <w:noProof/>
            <w:webHidden/>
            <w:u w:val="none"/>
          </w:rPr>
        </w:r>
        <w:r w:rsidRPr="00ED5BAF">
          <w:rPr>
            <w:noProof/>
            <w:webHidden/>
            <w:u w:val="none"/>
          </w:rPr>
          <w:fldChar w:fldCharType="separate"/>
        </w:r>
        <w:r w:rsidR="00A17337">
          <w:rPr>
            <w:noProof/>
            <w:webHidden/>
            <w:u w:val="none"/>
          </w:rPr>
          <w:t>4</w:t>
        </w:r>
        <w:r w:rsidRPr="00ED5BAF">
          <w:rPr>
            <w:noProof/>
            <w:webHidden/>
            <w:u w:val="none"/>
          </w:rPr>
          <w:fldChar w:fldCharType="end"/>
        </w:r>
      </w:hyperlink>
    </w:p>
    <w:p w14:paraId="1E20A1F7" w14:textId="06D98EDE" w:rsidR="00ED5BAF" w:rsidRPr="00ED5BAF" w:rsidRDefault="00ED5BAF" w:rsidP="00ED5BAF">
      <w:pPr>
        <w:pStyle w:val="TOC1"/>
        <w:rPr>
          <w:noProof/>
          <w:kern w:val="2"/>
          <w:sz w:val="24"/>
          <w:szCs w:val="24"/>
          <w:u w:val="none"/>
          <w:lang w:val="en-SI" w:eastAsia="en-GB"/>
          <w14:ligatures w14:val="standardContextual"/>
        </w:rPr>
      </w:pPr>
      <w:hyperlink w:anchor="_Toc234224352" w:history="1">
        <w:r w:rsidRPr="00ED5BAF">
          <w:rPr>
            <w:rStyle w:val="Hyperlink"/>
            <w:noProof/>
            <w:u w:val="none"/>
            <w:lang w:val="sl-SI"/>
          </w:rPr>
          <w:t>3. Obrazec 2 – Prijava mladinskega projekta oziroma akcije</w:t>
        </w:r>
        <w:r w:rsidRPr="00ED5BAF">
          <w:rPr>
            <w:noProof/>
            <w:webHidden/>
            <w:u w:val="none"/>
          </w:rPr>
          <w:tab/>
        </w:r>
        <w:r w:rsidRPr="00ED5BAF">
          <w:rPr>
            <w:noProof/>
            <w:webHidden/>
            <w:u w:val="none"/>
          </w:rPr>
          <w:fldChar w:fldCharType="begin"/>
        </w:r>
        <w:r w:rsidRPr="00ED5BAF">
          <w:rPr>
            <w:noProof/>
            <w:webHidden/>
            <w:u w:val="none"/>
          </w:rPr>
          <w:instrText xml:space="preserve"> PAGEREF _Toc234224352 \h </w:instrText>
        </w:r>
        <w:r w:rsidRPr="00ED5BAF">
          <w:rPr>
            <w:noProof/>
            <w:webHidden/>
            <w:u w:val="none"/>
          </w:rPr>
        </w:r>
        <w:r w:rsidRPr="00ED5BAF">
          <w:rPr>
            <w:noProof/>
            <w:webHidden/>
            <w:u w:val="none"/>
          </w:rPr>
          <w:fldChar w:fldCharType="separate"/>
        </w:r>
        <w:r w:rsidR="00A17337">
          <w:rPr>
            <w:noProof/>
            <w:webHidden/>
            <w:u w:val="none"/>
          </w:rPr>
          <w:t>6</w:t>
        </w:r>
        <w:r w:rsidRPr="00ED5BAF">
          <w:rPr>
            <w:noProof/>
            <w:webHidden/>
            <w:u w:val="none"/>
          </w:rPr>
          <w:fldChar w:fldCharType="end"/>
        </w:r>
      </w:hyperlink>
    </w:p>
    <w:p w14:paraId="64F24DAE" w14:textId="40579AFC" w:rsidR="00ED5BAF" w:rsidRPr="00ED5BAF" w:rsidRDefault="00ED5BAF" w:rsidP="00ED5BAF">
      <w:pPr>
        <w:pStyle w:val="TOC1"/>
        <w:rPr>
          <w:noProof/>
          <w:kern w:val="2"/>
          <w:sz w:val="24"/>
          <w:szCs w:val="24"/>
          <w:u w:val="none"/>
          <w:lang w:val="en-SI" w:eastAsia="en-GB"/>
          <w14:ligatures w14:val="standardContextual"/>
        </w:rPr>
      </w:pPr>
      <w:hyperlink w:anchor="_Toc234224353" w:history="1">
        <w:r w:rsidRPr="00ED5BAF">
          <w:rPr>
            <w:rStyle w:val="Hyperlink"/>
            <w:noProof/>
            <w:u w:val="none"/>
            <w:lang w:val="sl-SI"/>
          </w:rPr>
          <w:t>4. Obrazec 3 – Finančna konstrukcija projekta</w:t>
        </w:r>
        <w:r w:rsidRPr="00ED5BAF">
          <w:rPr>
            <w:noProof/>
            <w:webHidden/>
            <w:u w:val="none"/>
          </w:rPr>
          <w:tab/>
        </w:r>
        <w:r w:rsidRPr="00ED5BAF">
          <w:rPr>
            <w:noProof/>
            <w:webHidden/>
            <w:u w:val="none"/>
          </w:rPr>
          <w:fldChar w:fldCharType="begin"/>
        </w:r>
        <w:r w:rsidRPr="00ED5BAF">
          <w:rPr>
            <w:noProof/>
            <w:webHidden/>
            <w:u w:val="none"/>
          </w:rPr>
          <w:instrText xml:space="preserve"> PAGEREF _Toc234224353 \h </w:instrText>
        </w:r>
        <w:r w:rsidRPr="00ED5BAF">
          <w:rPr>
            <w:noProof/>
            <w:webHidden/>
            <w:u w:val="none"/>
          </w:rPr>
        </w:r>
        <w:r w:rsidRPr="00ED5BAF">
          <w:rPr>
            <w:noProof/>
            <w:webHidden/>
            <w:u w:val="none"/>
          </w:rPr>
          <w:fldChar w:fldCharType="separate"/>
        </w:r>
        <w:r w:rsidR="00A17337">
          <w:rPr>
            <w:noProof/>
            <w:webHidden/>
            <w:u w:val="none"/>
          </w:rPr>
          <w:t>11</w:t>
        </w:r>
        <w:r w:rsidRPr="00ED5BAF">
          <w:rPr>
            <w:noProof/>
            <w:webHidden/>
            <w:u w:val="none"/>
          </w:rPr>
          <w:fldChar w:fldCharType="end"/>
        </w:r>
      </w:hyperlink>
    </w:p>
    <w:p w14:paraId="3E9AFAF5" w14:textId="1615E859" w:rsidR="00ED5BAF" w:rsidRPr="00ED5BAF" w:rsidRDefault="00ED5BAF" w:rsidP="00ED5BAF">
      <w:pPr>
        <w:pStyle w:val="TOC1"/>
        <w:rPr>
          <w:noProof/>
          <w:kern w:val="2"/>
          <w:sz w:val="24"/>
          <w:szCs w:val="24"/>
          <w:u w:val="none"/>
          <w:lang w:val="en-SI" w:eastAsia="en-GB"/>
          <w14:ligatures w14:val="standardContextual"/>
        </w:rPr>
      </w:pPr>
      <w:hyperlink w:anchor="_Toc234224354" w:history="1">
        <w:r w:rsidRPr="00ED5BAF">
          <w:rPr>
            <w:rStyle w:val="Hyperlink"/>
            <w:noProof/>
            <w:u w:val="none"/>
            <w:lang w:val="sl-SI"/>
          </w:rPr>
          <w:t>5. Obrazec 4 – Izjava prijavitelja</w:t>
        </w:r>
        <w:r w:rsidRPr="00ED5BAF">
          <w:rPr>
            <w:noProof/>
            <w:webHidden/>
            <w:u w:val="none"/>
          </w:rPr>
          <w:tab/>
        </w:r>
        <w:r w:rsidRPr="00ED5BAF">
          <w:rPr>
            <w:noProof/>
            <w:webHidden/>
            <w:u w:val="none"/>
          </w:rPr>
          <w:fldChar w:fldCharType="begin"/>
        </w:r>
        <w:r w:rsidRPr="00ED5BAF">
          <w:rPr>
            <w:noProof/>
            <w:webHidden/>
            <w:u w:val="none"/>
          </w:rPr>
          <w:instrText xml:space="preserve"> PAGEREF _Toc234224354 \h </w:instrText>
        </w:r>
        <w:r w:rsidRPr="00ED5BAF">
          <w:rPr>
            <w:noProof/>
            <w:webHidden/>
            <w:u w:val="none"/>
          </w:rPr>
        </w:r>
        <w:r w:rsidRPr="00ED5BAF">
          <w:rPr>
            <w:noProof/>
            <w:webHidden/>
            <w:u w:val="none"/>
          </w:rPr>
          <w:fldChar w:fldCharType="separate"/>
        </w:r>
        <w:r w:rsidR="00A17337">
          <w:rPr>
            <w:noProof/>
            <w:webHidden/>
            <w:u w:val="none"/>
          </w:rPr>
          <w:t>13</w:t>
        </w:r>
        <w:r w:rsidRPr="00ED5BAF">
          <w:rPr>
            <w:noProof/>
            <w:webHidden/>
            <w:u w:val="none"/>
          </w:rPr>
          <w:fldChar w:fldCharType="end"/>
        </w:r>
      </w:hyperlink>
    </w:p>
    <w:p w14:paraId="6CBB2D93" w14:textId="6E9A2B0A" w:rsidR="00ED5BAF" w:rsidRPr="00ED5BAF" w:rsidRDefault="00ED5BAF" w:rsidP="00ED5BAF">
      <w:pPr>
        <w:pStyle w:val="TOC1"/>
        <w:rPr>
          <w:noProof/>
          <w:kern w:val="2"/>
          <w:sz w:val="24"/>
          <w:szCs w:val="24"/>
          <w:u w:val="none"/>
          <w:lang w:val="en-SI" w:eastAsia="en-GB"/>
          <w14:ligatures w14:val="standardContextual"/>
        </w:rPr>
      </w:pPr>
      <w:hyperlink w:anchor="_Toc234224356" w:history="1">
        <w:r w:rsidRPr="00ED5BAF">
          <w:rPr>
            <w:rStyle w:val="Hyperlink"/>
            <w:noProof/>
            <w:u w:val="none"/>
            <w:lang w:val="sl-SI"/>
          </w:rPr>
          <w:t>6. Obrazec 5 – Seznam članov projektne skupine</w:t>
        </w:r>
        <w:r w:rsidRPr="00ED5BAF">
          <w:rPr>
            <w:noProof/>
            <w:webHidden/>
            <w:u w:val="none"/>
          </w:rPr>
          <w:tab/>
        </w:r>
        <w:r w:rsidRPr="00ED5BAF">
          <w:rPr>
            <w:noProof/>
            <w:webHidden/>
            <w:u w:val="none"/>
          </w:rPr>
          <w:fldChar w:fldCharType="begin"/>
        </w:r>
        <w:r w:rsidRPr="00ED5BAF">
          <w:rPr>
            <w:noProof/>
            <w:webHidden/>
            <w:u w:val="none"/>
          </w:rPr>
          <w:instrText xml:space="preserve"> PAGEREF _Toc234224356 \h </w:instrText>
        </w:r>
        <w:r w:rsidRPr="00ED5BAF">
          <w:rPr>
            <w:noProof/>
            <w:webHidden/>
            <w:u w:val="none"/>
          </w:rPr>
        </w:r>
        <w:r w:rsidRPr="00ED5BAF">
          <w:rPr>
            <w:noProof/>
            <w:webHidden/>
            <w:u w:val="none"/>
          </w:rPr>
          <w:fldChar w:fldCharType="separate"/>
        </w:r>
        <w:r w:rsidR="00A17337">
          <w:rPr>
            <w:noProof/>
            <w:webHidden/>
            <w:u w:val="none"/>
          </w:rPr>
          <w:t>14</w:t>
        </w:r>
        <w:r w:rsidRPr="00ED5BAF">
          <w:rPr>
            <w:noProof/>
            <w:webHidden/>
            <w:u w:val="none"/>
          </w:rPr>
          <w:fldChar w:fldCharType="end"/>
        </w:r>
      </w:hyperlink>
    </w:p>
    <w:p w14:paraId="63D04A6D" w14:textId="506CB3A6" w:rsidR="00ED5BAF" w:rsidRPr="00ED5BAF" w:rsidRDefault="00ED5BAF" w:rsidP="00ED5BAF">
      <w:pPr>
        <w:pStyle w:val="TOC1"/>
        <w:rPr>
          <w:noProof/>
          <w:kern w:val="2"/>
          <w:sz w:val="24"/>
          <w:szCs w:val="24"/>
          <w:u w:val="none"/>
          <w:lang w:val="en-SI" w:eastAsia="en-GB"/>
          <w14:ligatures w14:val="standardContextual"/>
        </w:rPr>
      </w:pPr>
      <w:hyperlink w:anchor="_Toc234224357" w:history="1">
        <w:r w:rsidRPr="00ED5BAF">
          <w:rPr>
            <w:rStyle w:val="Hyperlink"/>
            <w:noProof/>
            <w:u w:val="none"/>
            <w:lang w:val="sl-SI"/>
          </w:rPr>
          <w:t>7. Obrazec 6 – Evidenca prostovoljskega dela (poročanje)</w:t>
        </w:r>
        <w:r w:rsidRPr="00ED5BAF">
          <w:rPr>
            <w:noProof/>
            <w:webHidden/>
            <w:u w:val="none"/>
          </w:rPr>
          <w:tab/>
        </w:r>
        <w:r w:rsidRPr="00ED5BAF">
          <w:rPr>
            <w:noProof/>
            <w:webHidden/>
            <w:u w:val="none"/>
          </w:rPr>
          <w:fldChar w:fldCharType="begin"/>
        </w:r>
        <w:r w:rsidRPr="00ED5BAF">
          <w:rPr>
            <w:noProof/>
            <w:webHidden/>
            <w:u w:val="none"/>
          </w:rPr>
          <w:instrText xml:space="preserve"> PAGEREF _Toc234224357 \h </w:instrText>
        </w:r>
        <w:r w:rsidRPr="00ED5BAF">
          <w:rPr>
            <w:noProof/>
            <w:webHidden/>
            <w:u w:val="none"/>
          </w:rPr>
        </w:r>
        <w:r w:rsidRPr="00ED5BAF">
          <w:rPr>
            <w:noProof/>
            <w:webHidden/>
            <w:u w:val="none"/>
          </w:rPr>
          <w:fldChar w:fldCharType="separate"/>
        </w:r>
        <w:r w:rsidR="00A17337">
          <w:rPr>
            <w:noProof/>
            <w:webHidden/>
            <w:u w:val="none"/>
          </w:rPr>
          <w:t>15</w:t>
        </w:r>
        <w:r w:rsidRPr="00ED5BAF">
          <w:rPr>
            <w:noProof/>
            <w:webHidden/>
            <w:u w:val="none"/>
          </w:rPr>
          <w:fldChar w:fldCharType="end"/>
        </w:r>
      </w:hyperlink>
    </w:p>
    <w:p w14:paraId="48C41256" w14:textId="04F94D93" w:rsidR="00ED5BAF" w:rsidRPr="00ED5BAF" w:rsidRDefault="00ED5BAF" w:rsidP="00ED5BAF">
      <w:pPr>
        <w:pStyle w:val="TOC1"/>
        <w:rPr>
          <w:noProof/>
          <w:kern w:val="2"/>
          <w:sz w:val="24"/>
          <w:szCs w:val="24"/>
          <w:u w:val="none"/>
          <w:lang w:val="en-SI" w:eastAsia="en-GB"/>
          <w14:ligatures w14:val="standardContextual"/>
        </w:rPr>
      </w:pPr>
      <w:hyperlink w:anchor="_Toc234224358" w:history="1">
        <w:r w:rsidRPr="00ED5BAF">
          <w:rPr>
            <w:rStyle w:val="Hyperlink"/>
            <w:noProof/>
            <w:u w:val="none"/>
            <w:lang w:val="sl-SI"/>
          </w:rPr>
          <w:t>8. Obrazec 7 – Vzorec pogodbe o sofinanciranju (20 členov)</w:t>
        </w:r>
        <w:r w:rsidRPr="00ED5BAF">
          <w:rPr>
            <w:noProof/>
            <w:webHidden/>
            <w:u w:val="none"/>
          </w:rPr>
          <w:tab/>
        </w:r>
        <w:r w:rsidRPr="00ED5BAF">
          <w:rPr>
            <w:noProof/>
            <w:webHidden/>
            <w:u w:val="none"/>
          </w:rPr>
          <w:fldChar w:fldCharType="begin"/>
        </w:r>
        <w:r w:rsidRPr="00ED5BAF">
          <w:rPr>
            <w:noProof/>
            <w:webHidden/>
            <w:u w:val="none"/>
          </w:rPr>
          <w:instrText xml:space="preserve"> PAGEREF _Toc234224358 \h </w:instrText>
        </w:r>
        <w:r w:rsidRPr="00ED5BAF">
          <w:rPr>
            <w:noProof/>
            <w:webHidden/>
            <w:u w:val="none"/>
          </w:rPr>
        </w:r>
        <w:r w:rsidRPr="00ED5BAF">
          <w:rPr>
            <w:noProof/>
            <w:webHidden/>
            <w:u w:val="none"/>
          </w:rPr>
          <w:fldChar w:fldCharType="separate"/>
        </w:r>
        <w:r w:rsidR="00A17337">
          <w:rPr>
            <w:noProof/>
            <w:webHidden/>
            <w:u w:val="none"/>
          </w:rPr>
          <w:t>16</w:t>
        </w:r>
        <w:r w:rsidRPr="00ED5BAF">
          <w:rPr>
            <w:noProof/>
            <w:webHidden/>
            <w:u w:val="none"/>
          </w:rPr>
          <w:fldChar w:fldCharType="end"/>
        </w:r>
      </w:hyperlink>
    </w:p>
    <w:p w14:paraId="1682E481" w14:textId="04862CDE" w:rsidR="00ED5BAF" w:rsidRPr="00ED5BAF" w:rsidRDefault="00ED5BAF" w:rsidP="00ED5BAF">
      <w:pPr>
        <w:pStyle w:val="TOC1"/>
        <w:rPr>
          <w:noProof/>
          <w:kern w:val="2"/>
          <w:sz w:val="24"/>
          <w:szCs w:val="24"/>
          <w:u w:val="none"/>
          <w:lang w:val="en-SI" w:eastAsia="en-GB"/>
          <w14:ligatures w14:val="standardContextual"/>
        </w:rPr>
      </w:pPr>
      <w:hyperlink w:anchor="_Toc234224360" w:history="1">
        <w:r w:rsidRPr="00ED5BAF">
          <w:rPr>
            <w:rStyle w:val="Hyperlink"/>
            <w:noProof/>
            <w:u w:val="none"/>
            <w:lang w:val="sl-SI"/>
          </w:rPr>
          <w:t>9. Obrazec 8 – Končno vsebinsko poročilo</w:t>
        </w:r>
        <w:r w:rsidRPr="00ED5BAF">
          <w:rPr>
            <w:noProof/>
            <w:webHidden/>
            <w:u w:val="none"/>
          </w:rPr>
          <w:tab/>
        </w:r>
        <w:r w:rsidRPr="00ED5BAF">
          <w:rPr>
            <w:noProof/>
            <w:webHidden/>
            <w:u w:val="none"/>
          </w:rPr>
          <w:fldChar w:fldCharType="begin"/>
        </w:r>
        <w:r w:rsidRPr="00ED5BAF">
          <w:rPr>
            <w:noProof/>
            <w:webHidden/>
            <w:u w:val="none"/>
          </w:rPr>
          <w:instrText xml:space="preserve"> PAGEREF _Toc234224360 \h </w:instrText>
        </w:r>
        <w:r w:rsidRPr="00ED5BAF">
          <w:rPr>
            <w:noProof/>
            <w:webHidden/>
            <w:u w:val="none"/>
          </w:rPr>
        </w:r>
        <w:r w:rsidRPr="00ED5BAF">
          <w:rPr>
            <w:noProof/>
            <w:webHidden/>
            <w:u w:val="none"/>
          </w:rPr>
          <w:fldChar w:fldCharType="separate"/>
        </w:r>
        <w:r w:rsidR="00A17337">
          <w:rPr>
            <w:noProof/>
            <w:webHidden/>
            <w:u w:val="none"/>
          </w:rPr>
          <w:t>23</w:t>
        </w:r>
        <w:r w:rsidRPr="00ED5BAF">
          <w:rPr>
            <w:noProof/>
            <w:webHidden/>
            <w:u w:val="none"/>
          </w:rPr>
          <w:fldChar w:fldCharType="end"/>
        </w:r>
      </w:hyperlink>
    </w:p>
    <w:p w14:paraId="3684D539" w14:textId="3B415A21" w:rsidR="00ED5BAF" w:rsidRPr="00ED5BAF" w:rsidRDefault="00ED5BAF" w:rsidP="00ED5BAF">
      <w:pPr>
        <w:pStyle w:val="TOC1"/>
        <w:rPr>
          <w:noProof/>
          <w:kern w:val="2"/>
          <w:sz w:val="24"/>
          <w:szCs w:val="24"/>
          <w:u w:val="none"/>
          <w:lang w:val="en-SI" w:eastAsia="en-GB"/>
          <w14:ligatures w14:val="standardContextual"/>
        </w:rPr>
      </w:pPr>
      <w:hyperlink w:anchor="_Toc234224361" w:history="1">
        <w:r w:rsidRPr="00ED5BAF">
          <w:rPr>
            <w:rStyle w:val="Hyperlink"/>
            <w:noProof/>
            <w:u w:val="none"/>
            <w:lang w:val="sl-SI"/>
          </w:rPr>
          <w:t>10. Obrazec 9 – Končno finančno poročilo</w:t>
        </w:r>
        <w:r w:rsidRPr="00ED5BAF">
          <w:rPr>
            <w:noProof/>
            <w:webHidden/>
            <w:u w:val="none"/>
          </w:rPr>
          <w:tab/>
        </w:r>
        <w:r w:rsidRPr="00ED5BAF">
          <w:rPr>
            <w:noProof/>
            <w:webHidden/>
            <w:u w:val="none"/>
          </w:rPr>
          <w:fldChar w:fldCharType="begin"/>
        </w:r>
        <w:r w:rsidRPr="00ED5BAF">
          <w:rPr>
            <w:noProof/>
            <w:webHidden/>
            <w:u w:val="none"/>
          </w:rPr>
          <w:instrText xml:space="preserve"> PAGEREF _Toc234224361 \h </w:instrText>
        </w:r>
        <w:r w:rsidRPr="00ED5BAF">
          <w:rPr>
            <w:noProof/>
            <w:webHidden/>
            <w:u w:val="none"/>
          </w:rPr>
        </w:r>
        <w:r w:rsidRPr="00ED5BAF">
          <w:rPr>
            <w:noProof/>
            <w:webHidden/>
            <w:u w:val="none"/>
          </w:rPr>
          <w:fldChar w:fldCharType="separate"/>
        </w:r>
        <w:r w:rsidR="00A17337">
          <w:rPr>
            <w:noProof/>
            <w:webHidden/>
            <w:u w:val="none"/>
          </w:rPr>
          <w:t>28</w:t>
        </w:r>
        <w:r w:rsidRPr="00ED5BAF">
          <w:rPr>
            <w:noProof/>
            <w:webHidden/>
            <w:u w:val="none"/>
          </w:rPr>
          <w:fldChar w:fldCharType="end"/>
        </w:r>
      </w:hyperlink>
    </w:p>
    <w:p w14:paraId="20F4B391" w14:textId="7E4DD94A" w:rsidR="00ED5BAF" w:rsidRPr="00ED5BAF" w:rsidRDefault="00ED5BAF" w:rsidP="00ED5BAF">
      <w:pPr>
        <w:pStyle w:val="TOC1"/>
        <w:rPr>
          <w:noProof/>
          <w:kern w:val="2"/>
          <w:sz w:val="24"/>
          <w:szCs w:val="24"/>
          <w:u w:val="none"/>
          <w:lang w:val="en-SI" w:eastAsia="en-GB"/>
          <w14:ligatures w14:val="standardContextual"/>
        </w:rPr>
      </w:pPr>
      <w:hyperlink w:anchor="_Toc234224362" w:history="1">
        <w:r w:rsidRPr="00ED5BAF">
          <w:rPr>
            <w:rStyle w:val="Hyperlink"/>
            <w:noProof/>
            <w:u w:val="none"/>
            <w:lang w:val="sl-SI"/>
          </w:rPr>
          <w:t>11. Obrazec 10 – Zahtevek za izplačilo</w:t>
        </w:r>
        <w:r w:rsidRPr="00ED5BAF">
          <w:rPr>
            <w:noProof/>
            <w:webHidden/>
            <w:u w:val="none"/>
          </w:rPr>
          <w:tab/>
        </w:r>
        <w:r w:rsidRPr="00ED5BAF">
          <w:rPr>
            <w:noProof/>
            <w:webHidden/>
            <w:u w:val="none"/>
          </w:rPr>
          <w:fldChar w:fldCharType="begin"/>
        </w:r>
        <w:r w:rsidRPr="00ED5BAF">
          <w:rPr>
            <w:noProof/>
            <w:webHidden/>
            <w:u w:val="none"/>
          </w:rPr>
          <w:instrText xml:space="preserve"> PAGEREF _Toc234224362 \h </w:instrText>
        </w:r>
        <w:r w:rsidRPr="00ED5BAF">
          <w:rPr>
            <w:noProof/>
            <w:webHidden/>
            <w:u w:val="none"/>
          </w:rPr>
        </w:r>
        <w:r w:rsidRPr="00ED5BAF">
          <w:rPr>
            <w:noProof/>
            <w:webHidden/>
            <w:u w:val="none"/>
          </w:rPr>
          <w:fldChar w:fldCharType="separate"/>
        </w:r>
        <w:r w:rsidR="00A17337">
          <w:rPr>
            <w:noProof/>
            <w:webHidden/>
            <w:u w:val="none"/>
          </w:rPr>
          <w:t>30</w:t>
        </w:r>
        <w:r w:rsidRPr="00ED5BAF">
          <w:rPr>
            <w:noProof/>
            <w:webHidden/>
            <w:u w:val="none"/>
          </w:rPr>
          <w:fldChar w:fldCharType="end"/>
        </w:r>
      </w:hyperlink>
    </w:p>
    <w:p w14:paraId="303FB168" w14:textId="294CBE0A" w:rsidR="00ED5BAF" w:rsidRDefault="00ED5BAF" w:rsidP="00ED5BAF">
      <w:pPr>
        <w:rPr>
          <w:lang w:val="sl-SI"/>
        </w:rPr>
      </w:pPr>
      <w:r w:rsidRPr="00ED5BAF">
        <w:rPr>
          <w:lang w:val="sl-SI"/>
        </w:rPr>
        <w:fldChar w:fldCharType="end"/>
      </w:r>
    </w:p>
    <w:p w14:paraId="0806E85F" w14:textId="55C51270" w:rsidR="00333D5C" w:rsidRPr="00433E7A" w:rsidRDefault="00000000" w:rsidP="00433E7A">
      <w:pPr>
        <w:spacing w:after="0" w:line="240" w:lineRule="auto"/>
        <w:rPr>
          <w:lang w:val="sl-SI"/>
        </w:rPr>
      </w:pPr>
      <w:r w:rsidRPr="007A5AD0">
        <w:rPr>
          <w:lang w:val="sl-SI"/>
        </w:rPr>
        <w:br w:type="page"/>
      </w:r>
    </w:p>
    <w:p w14:paraId="2DE5B337" w14:textId="7CAEB790" w:rsidR="003D1444" w:rsidRPr="007A5AD0" w:rsidRDefault="00433E7A" w:rsidP="00333D5C">
      <w:pPr>
        <w:pStyle w:val="Heading1"/>
        <w:spacing w:before="0" w:line="240" w:lineRule="auto"/>
        <w:rPr>
          <w:lang w:val="sl-SI"/>
        </w:rPr>
      </w:pPr>
      <w:bookmarkStart w:id="1" w:name="_Toc234224349"/>
      <w:r>
        <w:rPr>
          <w:lang w:val="sl-SI"/>
        </w:rPr>
        <w:lastRenderedPageBreak/>
        <w:t>1.</w:t>
      </w:r>
      <w:r w:rsidR="00000000" w:rsidRPr="007A5AD0">
        <w:rPr>
          <w:lang w:val="sl-SI"/>
        </w:rPr>
        <w:t xml:space="preserve"> Navodila za pripravo in oddajo vloge</w:t>
      </w:r>
      <w:bookmarkEnd w:id="1"/>
    </w:p>
    <w:p w14:paraId="4B3869F9" w14:textId="77777777" w:rsidR="00BC28E3" w:rsidRPr="007A5AD0" w:rsidRDefault="00BC28E3" w:rsidP="00333D5C">
      <w:pPr>
        <w:spacing w:after="0" w:line="240" w:lineRule="auto"/>
        <w:rPr>
          <w:lang w:val="sl-SI"/>
        </w:rPr>
      </w:pPr>
    </w:p>
    <w:p w14:paraId="11F54426" w14:textId="77777777" w:rsidR="00BC28E3" w:rsidRDefault="00BC28E3" w:rsidP="00333D5C">
      <w:pPr>
        <w:pStyle w:val="Heading1"/>
        <w:spacing w:before="0" w:line="240" w:lineRule="auto"/>
        <w:rPr>
          <w:color w:val="000000"/>
          <w:lang w:val="sl-SI"/>
        </w:rPr>
      </w:pPr>
      <w:bookmarkStart w:id="2" w:name="_Toc234224350"/>
      <w:r w:rsidRPr="007A5AD0">
        <w:rPr>
          <w:color w:val="000000"/>
          <w:lang w:val="sl-SI"/>
        </w:rPr>
        <w:t>NAVODILA ZA PRIPRAVO IN ODDAJO VLOGE</w:t>
      </w:r>
      <w:bookmarkEnd w:id="2"/>
    </w:p>
    <w:p w14:paraId="1E3E10FE" w14:textId="77777777" w:rsidR="00433E7A" w:rsidRPr="00433E7A" w:rsidRDefault="00433E7A" w:rsidP="00433E7A">
      <w:pPr>
        <w:spacing w:after="0"/>
        <w:rPr>
          <w:lang w:val="sl-SI"/>
        </w:rPr>
      </w:pPr>
    </w:p>
    <w:p w14:paraId="0944214D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Prijava mora biti pripravljena na obrazcih te razpisne dokumentacije.</w:t>
      </w:r>
    </w:p>
    <w:p w14:paraId="0B0D8543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F1456BA" w14:textId="77777777" w:rsidR="00433E7A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Prijavitelj lahko na javni razpis prijavi največ tri (3) mladinske projekte oziroma akcije.</w:t>
      </w:r>
      <w:r w:rsidR="00433E7A">
        <w:rPr>
          <w:color w:val="000000"/>
          <w:lang w:val="sl-SI"/>
        </w:rPr>
        <w:t xml:space="preserve"> </w:t>
      </w:r>
    </w:p>
    <w:p w14:paraId="2968C218" w14:textId="77777777" w:rsidR="00433E7A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5BE42FE" w14:textId="3A4FFB4E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Za vsak projekt oziroma akcijo mora biti oddana ločena vloga.</w:t>
      </w:r>
    </w:p>
    <w:p w14:paraId="393697F9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3F1CD0B5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Vloga mora vsebovati:</w:t>
      </w:r>
    </w:p>
    <w:p w14:paraId="513B4267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F7F7FB4" w14:textId="77777777" w:rsidR="00BC28E3" w:rsidRPr="007A5AD0" w:rsidRDefault="00BC28E3" w:rsidP="00333D5C">
      <w:pPr>
        <w:pStyle w:val="NormalWeb"/>
        <w:numPr>
          <w:ilvl w:val="0"/>
          <w:numId w:val="9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Obrazec 1 – Osnovni podatki prijavitelja,</w:t>
      </w:r>
    </w:p>
    <w:p w14:paraId="6952EEF6" w14:textId="77777777" w:rsidR="00BC28E3" w:rsidRPr="007A5AD0" w:rsidRDefault="00BC28E3" w:rsidP="00333D5C">
      <w:pPr>
        <w:pStyle w:val="NormalWeb"/>
        <w:numPr>
          <w:ilvl w:val="0"/>
          <w:numId w:val="9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Obrazec 2 – Prijava mladinskega projekta oziroma akcije,</w:t>
      </w:r>
    </w:p>
    <w:p w14:paraId="2DA633A7" w14:textId="77777777" w:rsidR="00BC28E3" w:rsidRPr="007A5AD0" w:rsidRDefault="00BC28E3" w:rsidP="00333D5C">
      <w:pPr>
        <w:pStyle w:val="NormalWeb"/>
        <w:numPr>
          <w:ilvl w:val="0"/>
          <w:numId w:val="9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Obrazec 3 – Finančna konstrukcija projekta,</w:t>
      </w:r>
    </w:p>
    <w:p w14:paraId="5C1850CD" w14:textId="77777777" w:rsidR="00BC28E3" w:rsidRPr="007A5AD0" w:rsidRDefault="00BC28E3" w:rsidP="00333D5C">
      <w:pPr>
        <w:pStyle w:val="NormalWeb"/>
        <w:numPr>
          <w:ilvl w:val="0"/>
          <w:numId w:val="9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Obrazec 4 – Izjava prijavitelja,</w:t>
      </w:r>
    </w:p>
    <w:p w14:paraId="2BE0BF16" w14:textId="77777777" w:rsidR="00BC28E3" w:rsidRPr="007A5AD0" w:rsidRDefault="00BC28E3" w:rsidP="00333D5C">
      <w:pPr>
        <w:pStyle w:val="NormalWeb"/>
        <w:numPr>
          <w:ilvl w:val="0"/>
          <w:numId w:val="9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Obrazec 5 – Seznam članov projektne skupine,</w:t>
      </w:r>
    </w:p>
    <w:p w14:paraId="680F7712" w14:textId="76126331" w:rsidR="00BC28E3" w:rsidRDefault="00433E7A" w:rsidP="00333D5C">
      <w:pPr>
        <w:pStyle w:val="NormalWeb"/>
        <w:numPr>
          <w:ilvl w:val="0"/>
          <w:numId w:val="9"/>
        </w:numPr>
        <w:spacing w:before="0" w:beforeAutospacing="0" w:after="0" w:afterAutospacing="0"/>
        <w:rPr>
          <w:color w:val="000000"/>
          <w:lang w:val="sl-SI"/>
        </w:rPr>
      </w:pPr>
      <w:r>
        <w:rPr>
          <w:color w:val="000000"/>
          <w:lang w:val="sl-SI"/>
        </w:rPr>
        <w:t>Z</w:t>
      </w:r>
      <w:r w:rsidR="00BC28E3" w:rsidRPr="007A5AD0">
        <w:rPr>
          <w:color w:val="000000"/>
          <w:lang w:val="sl-SI"/>
        </w:rPr>
        <w:t>ahtevane priloge.</w:t>
      </w:r>
    </w:p>
    <w:p w14:paraId="6B1B1C2A" w14:textId="77777777" w:rsidR="00433E7A" w:rsidRPr="007A5AD0" w:rsidRDefault="00433E7A" w:rsidP="00433E7A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D8583A2" w14:textId="0F9F034B" w:rsidR="00433E7A" w:rsidRPr="00433E7A" w:rsidRDefault="00BC28E3" w:rsidP="00433E7A">
      <w:pPr>
        <w:pStyle w:val="Heading3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Organizacije mladih priložijo:</w:t>
      </w:r>
    </w:p>
    <w:p w14:paraId="2AC73507" w14:textId="77777777" w:rsidR="00BC28E3" w:rsidRPr="007A5AD0" w:rsidRDefault="00BC28E3" w:rsidP="00333D5C">
      <w:pPr>
        <w:pStyle w:val="NormalWeb"/>
        <w:numPr>
          <w:ilvl w:val="0"/>
          <w:numId w:val="10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izpis iz AJPES oziroma drugo dokazilo o registraciji,</w:t>
      </w:r>
    </w:p>
    <w:p w14:paraId="374A0FB5" w14:textId="77777777" w:rsidR="00BC28E3" w:rsidRDefault="00BC28E3" w:rsidP="00333D5C">
      <w:pPr>
        <w:pStyle w:val="NormalWeb"/>
        <w:numPr>
          <w:ilvl w:val="0"/>
          <w:numId w:val="10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statut oziroma ustanovitveni akt (ob prvi prijavi oziroma ob spremembah).</w:t>
      </w:r>
    </w:p>
    <w:p w14:paraId="586065C5" w14:textId="77777777" w:rsidR="00433E7A" w:rsidRPr="007A5AD0" w:rsidRDefault="00433E7A" w:rsidP="00433E7A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F495524" w14:textId="77777777" w:rsidR="00BC28E3" w:rsidRPr="007A5AD0" w:rsidRDefault="00BC28E3" w:rsidP="00333D5C">
      <w:pPr>
        <w:pStyle w:val="Heading3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Neformalne skupine mladih priložijo:</w:t>
      </w:r>
    </w:p>
    <w:p w14:paraId="2B541D5F" w14:textId="77777777" w:rsidR="00BC28E3" w:rsidRPr="007A5AD0" w:rsidRDefault="00BC28E3" w:rsidP="00333D5C">
      <w:pPr>
        <w:pStyle w:val="NormalWeb"/>
        <w:numPr>
          <w:ilvl w:val="0"/>
          <w:numId w:val="11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seznam članov projektne skupine,</w:t>
      </w:r>
    </w:p>
    <w:p w14:paraId="54F79070" w14:textId="77777777" w:rsidR="00BC28E3" w:rsidRDefault="00BC28E3" w:rsidP="00333D5C">
      <w:pPr>
        <w:pStyle w:val="NormalWeb"/>
        <w:numPr>
          <w:ilvl w:val="0"/>
          <w:numId w:val="11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soglasje zakonitega zastopnika, če je vodja projekta mladoletna oseba.</w:t>
      </w:r>
    </w:p>
    <w:p w14:paraId="46463D00" w14:textId="77777777" w:rsidR="00433E7A" w:rsidRPr="007A5AD0" w:rsidRDefault="00433E7A" w:rsidP="00433E7A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A4FCC4C" w14:textId="41EEA349" w:rsidR="00BC28E3" w:rsidRDefault="00BC28E3" w:rsidP="00E330FB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Vloga mora biti izpolnjena v slovenskem jeziku.</w:t>
      </w:r>
      <w:r w:rsidR="00E330FB">
        <w:rPr>
          <w:color w:val="000000"/>
          <w:lang w:val="sl-SI"/>
        </w:rPr>
        <w:t xml:space="preserve"> </w:t>
      </w:r>
      <w:r w:rsidRPr="007A5AD0">
        <w:rPr>
          <w:color w:val="000000"/>
          <w:lang w:val="sl-SI"/>
        </w:rPr>
        <w:t>Oddaja vloge pomeni, da se prijavitelj strinja z vsemi pogoji, merili in določili javnega razpisa.</w:t>
      </w:r>
    </w:p>
    <w:p w14:paraId="5D6E23C4" w14:textId="77777777" w:rsidR="0018583C" w:rsidRDefault="0018583C" w:rsidP="0018583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0F0ED78B" w14:textId="4D042478" w:rsidR="0018583C" w:rsidRPr="00E330FB" w:rsidRDefault="0018583C" w:rsidP="0018583C">
      <w:pPr>
        <w:pStyle w:val="NormalWeb"/>
        <w:spacing w:before="0" w:beforeAutospacing="0" w:after="0" w:afterAutospacing="0"/>
        <w:jc w:val="both"/>
        <w:rPr>
          <w:snapToGrid w:val="0"/>
        </w:rPr>
      </w:pPr>
      <w:r w:rsidRPr="00E330FB">
        <w:rPr>
          <w:snapToGrid w:val="0"/>
        </w:rPr>
        <w:t xml:space="preserve">Vloga mora biti </w:t>
      </w:r>
      <w:r w:rsidR="00512E87" w:rsidRPr="00E330FB">
        <w:rPr>
          <w:snapToGrid w:val="0"/>
        </w:rPr>
        <w:t xml:space="preserve">najkasneje do </w:t>
      </w:r>
      <w:r w:rsidR="00512E87" w:rsidRPr="00E330FB">
        <w:rPr>
          <w:rFonts w:ascii="Arial Narrow" w:hAnsi="Arial Narrow"/>
          <w:b/>
          <w:bCs/>
        </w:rPr>
        <w:t>20. avgusta 2026</w:t>
      </w:r>
      <w:r w:rsidR="00512E87" w:rsidRPr="00E330FB">
        <w:rPr>
          <w:rFonts w:ascii="Arial Narrow" w:hAnsi="Arial Narrow"/>
          <w:b/>
          <w:bCs/>
        </w:rPr>
        <w:t xml:space="preserve"> </w:t>
      </w:r>
      <w:r w:rsidRPr="00E330FB">
        <w:rPr>
          <w:snapToGrid w:val="0"/>
        </w:rPr>
        <w:t xml:space="preserve">predložena osebno ali po pošti v zaprtem ovitku na naslov: </w:t>
      </w:r>
      <w:r w:rsidRPr="00E330FB">
        <w:rPr>
          <w:b/>
          <w:snapToGrid w:val="0"/>
        </w:rPr>
        <w:t>OBČINA DIVAČA, KOLODVORSKA ULICA 3A, 6215 DIVAČA</w:t>
      </w:r>
      <w:r w:rsidRPr="00E330FB">
        <w:rPr>
          <w:snapToGrid w:val="0"/>
        </w:rPr>
        <w:t>; ovitek mora biti označen z navedbo:</w:t>
      </w:r>
      <w:r w:rsidRPr="00E330FB">
        <w:rPr>
          <w:b/>
          <w:snapToGrid w:val="0"/>
        </w:rPr>
        <w:t xml:space="preserve"> »NE ODPIRAJ </w:t>
      </w:r>
      <w:r w:rsidRPr="00E330FB">
        <w:rPr>
          <w:b/>
        </w:rPr>
        <w:t>–</w:t>
      </w:r>
      <w:r w:rsidRPr="00E330FB">
        <w:rPr>
          <w:b/>
          <w:snapToGrid w:val="0"/>
        </w:rPr>
        <w:t xml:space="preserve"> RAZPIS MLADI 2026«.</w:t>
      </w:r>
      <w:r w:rsidRPr="00E330FB">
        <w:rPr>
          <w:snapToGrid w:val="0"/>
        </w:rPr>
        <w:t xml:space="preserve"> Na ovitku mora biti navedba vlagatelja: </w:t>
      </w:r>
      <w:r w:rsidRPr="00E330FB">
        <w:rPr>
          <w:b/>
          <w:snapToGrid w:val="0"/>
        </w:rPr>
        <w:t xml:space="preserve">naziv in naslov (sedež), v primeru neformalne skupine mladih ime in priimek ter naslov odgovorne osebe projekta. </w:t>
      </w:r>
      <w:r w:rsidRPr="00E330FB">
        <w:rPr>
          <w:snapToGrid w:val="0"/>
        </w:rPr>
        <w:t>Vloga mora biti podpisana in žigosana (če prijavitelj posluje z žigom) vsaj na mestih, kjer je to zahtevano.</w:t>
      </w:r>
    </w:p>
    <w:p w14:paraId="2C5BCDA0" w14:textId="77777777" w:rsidR="0018583C" w:rsidRPr="0018583C" w:rsidRDefault="0018583C" w:rsidP="0018583C">
      <w:pPr>
        <w:pStyle w:val="NormalWeb"/>
        <w:spacing w:before="0" w:beforeAutospacing="0" w:after="0" w:afterAutospacing="0"/>
        <w:jc w:val="both"/>
        <w:rPr>
          <w:snapToGrid w:val="0"/>
          <w:sz w:val="22"/>
          <w:szCs w:val="22"/>
        </w:rPr>
      </w:pPr>
    </w:p>
    <w:p w14:paraId="476F9EDA" w14:textId="77777777" w:rsidR="0018583C" w:rsidRPr="00073D58" w:rsidRDefault="0018583C" w:rsidP="0018583C">
      <w:pPr>
        <w:jc w:val="both"/>
        <w:rPr>
          <w:rFonts w:ascii="Arial" w:hAnsi="Arial" w:cs="Arial"/>
        </w:rPr>
      </w:pPr>
      <w:r w:rsidRPr="00073D5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853C35" wp14:editId="2063BBE3">
                <wp:simplePos x="0" y="0"/>
                <wp:positionH relativeFrom="column">
                  <wp:posOffset>3124200</wp:posOffset>
                </wp:positionH>
                <wp:positionV relativeFrom="paragraph">
                  <wp:posOffset>62230</wp:posOffset>
                </wp:positionV>
                <wp:extent cx="342900" cy="342900"/>
                <wp:effectExtent l="0" t="0" r="0" b="0"/>
                <wp:wrapNone/>
                <wp:docPr id="52623906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4D0FAB" id="Line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pt,4.9pt" to="273pt,3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">
                <o:lock v:ext="edit" shapetype="f"/>
              </v:line>
            </w:pict>
          </mc:Fallback>
        </mc:AlternateContent>
      </w:r>
      <w:r w:rsidRPr="00073D5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2BB388" wp14:editId="00932780">
                <wp:simplePos x="0" y="0"/>
                <wp:positionH relativeFrom="column">
                  <wp:posOffset>3086100</wp:posOffset>
                </wp:positionH>
                <wp:positionV relativeFrom="paragraph">
                  <wp:posOffset>19050</wp:posOffset>
                </wp:positionV>
                <wp:extent cx="2763520" cy="1320165"/>
                <wp:effectExtent l="0" t="0" r="5080" b="635"/>
                <wp:wrapNone/>
                <wp:docPr id="76487656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763520" cy="1320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8218C9" w14:textId="1F78E402" w:rsidR="0018583C" w:rsidRPr="009370D8" w:rsidRDefault="0018583C" w:rsidP="0018583C">
                            <w:pPr>
                              <w:jc w:val="center"/>
                              <w:rPr>
                                <w:rFonts w:ascii="Trebuchet MS" w:hAnsi="Trebuchet MS" w:cs="Arial"/>
                                <w:sz w:val="16"/>
                                <w:szCs w:val="16"/>
                              </w:rPr>
                            </w:pPr>
                            <w:r w:rsidRPr="009370D8">
                              <w:rPr>
                                <w:rFonts w:ascii="Trebuchet MS" w:hAnsi="Trebuchet MS" w:cs="Arial"/>
                                <w:sz w:val="16"/>
                                <w:szCs w:val="16"/>
                              </w:rPr>
                              <w:t>Naziv in naslov pošiljatelja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2BB388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43pt;margin-top:1.5pt;width:217.6pt;height:10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">
                <v:path arrowok="t"/>
                <v:textbox>
                  <w:txbxContent>
                    <w:p w14:paraId="1D8218C9" w14:textId="1F78E402" w:rsidR="0018583C" w:rsidRPr="009370D8" w:rsidRDefault="0018583C" w:rsidP="0018583C">
                      <w:pPr>
                        <w:jc w:val="center"/>
                        <w:rPr>
                          <w:rFonts w:ascii="Trebuchet MS" w:hAnsi="Trebuchet MS" w:cs="Arial"/>
                          <w:sz w:val="16"/>
                          <w:szCs w:val="16"/>
                        </w:rPr>
                      </w:pPr>
                      <w:r w:rsidRPr="009370D8">
                        <w:rPr>
                          <w:rFonts w:ascii="Trebuchet MS" w:hAnsi="Trebuchet MS" w:cs="Arial"/>
                          <w:sz w:val="16"/>
                          <w:szCs w:val="16"/>
                        </w:rPr>
                        <w:t>Naziv in naslov pošiljatelja</w:t>
                      </w:r>
                    </w:p>
                  </w:txbxContent>
                </v:textbox>
              </v:shape>
            </w:pict>
          </mc:Fallback>
        </mc:AlternateContent>
      </w:r>
      <w:r w:rsidRPr="00073D5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5F0ABB" wp14:editId="612B685F">
                <wp:simplePos x="0" y="0"/>
                <wp:positionH relativeFrom="column">
                  <wp:posOffset>14605</wp:posOffset>
                </wp:positionH>
                <wp:positionV relativeFrom="paragraph">
                  <wp:posOffset>19050</wp:posOffset>
                </wp:positionV>
                <wp:extent cx="2884170" cy="1320165"/>
                <wp:effectExtent l="0" t="0" r="0" b="635"/>
                <wp:wrapNone/>
                <wp:docPr id="195074788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884170" cy="1320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C0D82" w14:textId="77777777" w:rsidR="0018583C" w:rsidRPr="009370D8" w:rsidRDefault="0018583C" w:rsidP="0018583C">
                            <w:pPr>
                              <w:spacing w:after="0"/>
                            </w:pPr>
                          </w:p>
                          <w:p w14:paraId="045F2273" w14:textId="77777777" w:rsidR="0018583C" w:rsidRPr="009370D8" w:rsidRDefault="0018583C" w:rsidP="0018583C">
                            <w:pPr>
                              <w:spacing w:after="0"/>
                            </w:pPr>
                          </w:p>
                          <w:p w14:paraId="50B950BF" w14:textId="77777777" w:rsidR="0018583C" w:rsidRPr="009370D8" w:rsidRDefault="0018583C" w:rsidP="0018583C">
                            <w:pPr>
                              <w:spacing w:after="0"/>
                              <w:rPr>
                                <w:rFonts w:ascii="Trebuchet MS" w:hAnsi="Trebuchet MS" w:cs="Arial"/>
                                <w:sz w:val="16"/>
                                <w:szCs w:val="16"/>
                              </w:rPr>
                            </w:pPr>
                            <w:r w:rsidRPr="009370D8">
                              <w:tab/>
                            </w:r>
                            <w:r w:rsidRPr="009370D8">
                              <w:tab/>
                            </w:r>
                            <w:r w:rsidRPr="009370D8">
                              <w:tab/>
                            </w:r>
                            <w:r w:rsidRPr="009370D8">
                              <w:rPr>
                                <w:sz w:val="16"/>
                                <w:szCs w:val="16"/>
                              </w:rPr>
                              <w:t xml:space="preserve">                </w:t>
                            </w:r>
                            <w:r w:rsidRPr="009370D8">
                              <w:rPr>
                                <w:rFonts w:ascii="Trebuchet MS" w:hAnsi="Trebuchet MS" w:cs="Arial"/>
                                <w:sz w:val="16"/>
                                <w:szCs w:val="16"/>
                              </w:rPr>
                              <w:t>OBČINA DIVAČA</w:t>
                            </w:r>
                          </w:p>
                          <w:p w14:paraId="705B875A" w14:textId="77777777" w:rsidR="0018583C" w:rsidRPr="009370D8" w:rsidRDefault="0018583C" w:rsidP="0018583C">
                            <w:pPr>
                              <w:tabs>
                                <w:tab w:val="left" w:pos="2552"/>
                              </w:tabs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 w:rsidRPr="009370D8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                                                         Kolodvorska ulica 3A</w:t>
                            </w:r>
                          </w:p>
                          <w:p w14:paraId="02646AFB" w14:textId="77777777" w:rsidR="0018583C" w:rsidRPr="009370D8" w:rsidRDefault="0018583C" w:rsidP="0018583C">
                            <w:pPr>
                              <w:tabs>
                                <w:tab w:val="left" w:pos="2552"/>
                              </w:tabs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 w:rsidRPr="009370D8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                                                         6215 Divača  </w:t>
                            </w:r>
                          </w:p>
                          <w:p w14:paraId="6168C638" w14:textId="77777777" w:rsidR="0018583C" w:rsidRPr="009370D8" w:rsidRDefault="0018583C" w:rsidP="0018583C">
                            <w:p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14:paraId="0B89448A" w14:textId="77777777" w:rsidR="0018583C" w:rsidRPr="009370D8" w:rsidRDefault="0018583C" w:rsidP="0018583C">
                            <w:p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 w:rsidRPr="009370D8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»NE ODPIRAJ </w:t>
                            </w:r>
                            <w:r w:rsidRPr="009370D8">
                              <w:rPr>
                                <w:rFonts w:ascii="Arial Narrow" w:hAnsi="Arial Narrow"/>
                              </w:rPr>
                              <w:t>–</w:t>
                            </w:r>
                            <w:r w:rsidRPr="009370D8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 RAZPIS </w:t>
                            </w:r>
                            <w:r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>MLADI</w:t>
                            </w:r>
                            <w:r w:rsidRPr="009370D8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 202</w:t>
                            </w:r>
                            <w:r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>6</w:t>
                            </w:r>
                            <w:r w:rsidRPr="009370D8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>«</w:t>
                            </w:r>
                          </w:p>
                          <w:p w14:paraId="2C1725B8" w14:textId="77777777" w:rsidR="0018583C" w:rsidRPr="009370D8" w:rsidRDefault="0018583C" w:rsidP="0018583C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F0ABB" id="Text Box 9" o:spid="_x0000_s1027" type="#_x0000_t202" style="position:absolute;left:0;text-align:left;margin-left:1.15pt;margin-top:1.5pt;width:227.1pt;height:10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">
                <v:path arrowok="t"/>
                <v:textbox>
                  <w:txbxContent>
                    <w:p w14:paraId="77BC0D82" w14:textId="77777777" w:rsidR="0018583C" w:rsidRPr="009370D8" w:rsidRDefault="0018583C" w:rsidP="0018583C">
                      <w:pPr>
                        <w:spacing w:after="0"/>
                      </w:pPr>
                    </w:p>
                    <w:p w14:paraId="045F2273" w14:textId="77777777" w:rsidR="0018583C" w:rsidRPr="009370D8" w:rsidRDefault="0018583C" w:rsidP="0018583C">
                      <w:pPr>
                        <w:spacing w:after="0"/>
                      </w:pPr>
                    </w:p>
                    <w:p w14:paraId="50B950BF" w14:textId="77777777" w:rsidR="0018583C" w:rsidRPr="009370D8" w:rsidRDefault="0018583C" w:rsidP="0018583C">
                      <w:pPr>
                        <w:spacing w:after="0"/>
                        <w:rPr>
                          <w:rFonts w:ascii="Trebuchet MS" w:hAnsi="Trebuchet MS" w:cs="Arial"/>
                          <w:sz w:val="16"/>
                          <w:szCs w:val="16"/>
                        </w:rPr>
                      </w:pPr>
                      <w:r w:rsidRPr="009370D8">
                        <w:tab/>
                      </w:r>
                      <w:r w:rsidRPr="009370D8">
                        <w:tab/>
                      </w:r>
                      <w:r w:rsidRPr="009370D8">
                        <w:tab/>
                      </w:r>
                      <w:r w:rsidRPr="009370D8">
                        <w:rPr>
                          <w:sz w:val="16"/>
                          <w:szCs w:val="16"/>
                        </w:rPr>
                        <w:t xml:space="preserve">                </w:t>
                      </w:r>
                      <w:r w:rsidRPr="009370D8">
                        <w:rPr>
                          <w:rFonts w:ascii="Trebuchet MS" w:hAnsi="Trebuchet MS" w:cs="Arial"/>
                          <w:sz w:val="16"/>
                          <w:szCs w:val="16"/>
                        </w:rPr>
                        <w:t>OBČINA DIVAČA</w:t>
                      </w:r>
                    </w:p>
                    <w:p w14:paraId="705B875A" w14:textId="77777777" w:rsidR="0018583C" w:rsidRPr="009370D8" w:rsidRDefault="0018583C" w:rsidP="0018583C">
                      <w:pPr>
                        <w:tabs>
                          <w:tab w:val="left" w:pos="2552"/>
                        </w:tabs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9370D8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                                                         Kolodvorska ulica 3A</w:t>
                      </w:r>
                    </w:p>
                    <w:p w14:paraId="02646AFB" w14:textId="77777777" w:rsidR="0018583C" w:rsidRPr="009370D8" w:rsidRDefault="0018583C" w:rsidP="0018583C">
                      <w:pPr>
                        <w:tabs>
                          <w:tab w:val="left" w:pos="2552"/>
                        </w:tabs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9370D8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                                                         6215 Divača  </w:t>
                      </w:r>
                    </w:p>
                    <w:p w14:paraId="6168C638" w14:textId="77777777" w:rsidR="0018583C" w:rsidRPr="009370D8" w:rsidRDefault="0018583C" w:rsidP="0018583C">
                      <w:p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14:paraId="0B89448A" w14:textId="77777777" w:rsidR="0018583C" w:rsidRPr="009370D8" w:rsidRDefault="0018583C" w:rsidP="0018583C">
                      <w:p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9370D8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»NE ODPIRAJ </w:t>
                      </w:r>
                      <w:r w:rsidRPr="009370D8">
                        <w:rPr>
                          <w:rFonts w:ascii="Arial Narrow" w:hAnsi="Arial Narrow"/>
                        </w:rPr>
                        <w:t>–</w:t>
                      </w:r>
                      <w:r w:rsidRPr="009370D8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 RAZPIS </w:t>
                      </w:r>
                      <w:r>
                        <w:rPr>
                          <w:rFonts w:ascii="Trebuchet MS" w:hAnsi="Trebuchet MS"/>
                          <w:sz w:val="16"/>
                          <w:szCs w:val="16"/>
                        </w:rPr>
                        <w:t>MLADI</w:t>
                      </w:r>
                      <w:r w:rsidRPr="009370D8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 202</w:t>
                      </w:r>
                      <w:r>
                        <w:rPr>
                          <w:rFonts w:ascii="Trebuchet MS" w:hAnsi="Trebuchet MS"/>
                          <w:sz w:val="16"/>
                          <w:szCs w:val="16"/>
                        </w:rPr>
                        <w:t>6</w:t>
                      </w:r>
                      <w:r w:rsidRPr="009370D8">
                        <w:rPr>
                          <w:rFonts w:ascii="Trebuchet MS" w:hAnsi="Trebuchet MS"/>
                          <w:sz w:val="16"/>
                          <w:szCs w:val="16"/>
                        </w:rPr>
                        <w:t>«</w:t>
                      </w:r>
                    </w:p>
                    <w:p w14:paraId="2C1725B8" w14:textId="77777777" w:rsidR="0018583C" w:rsidRPr="009370D8" w:rsidRDefault="0018583C" w:rsidP="0018583C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 w:rsidRPr="00073D5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4FF1F1" wp14:editId="6B01A295">
                <wp:simplePos x="0" y="0"/>
                <wp:positionH relativeFrom="column">
                  <wp:posOffset>5486400</wp:posOffset>
                </wp:positionH>
                <wp:positionV relativeFrom="paragraph">
                  <wp:posOffset>62230</wp:posOffset>
                </wp:positionV>
                <wp:extent cx="342900" cy="342900"/>
                <wp:effectExtent l="0" t="0" r="0" b="0"/>
                <wp:wrapNone/>
                <wp:docPr id="178348165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DFDE91" id="Line 8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4.9pt" to="459pt,31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">
                <o:lock v:ext="edit" shapetype="f"/>
              </v:line>
            </w:pict>
          </mc:Fallback>
        </mc:AlternateContent>
      </w:r>
    </w:p>
    <w:p w14:paraId="202DE33E" w14:textId="299F1175" w:rsidR="0018583C" w:rsidRPr="00073D58" w:rsidRDefault="0018583C" w:rsidP="0018583C">
      <w:pPr>
        <w:jc w:val="both"/>
        <w:rPr>
          <w:rFonts w:ascii="Arial" w:hAnsi="Arial" w:cs="Arial"/>
        </w:rPr>
      </w:pPr>
      <w:r w:rsidRPr="00073D5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C72DE2" wp14:editId="48DDA106">
                <wp:simplePos x="0" y="0"/>
                <wp:positionH relativeFrom="column">
                  <wp:posOffset>3464602</wp:posOffset>
                </wp:positionH>
                <wp:positionV relativeFrom="paragraph">
                  <wp:posOffset>93928</wp:posOffset>
                </wp:positionV>
                <wp:extent cx="2057400" cy="0"/>
                <wp:effectExtent l="0" t="0" r="0" b="0"/>
                <wp:wrapNone/>
                <wp:docPr id="9311420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7FFDE8" id="Line 7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8pt,7.4pt" to="434.8pt,7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">
                <o:lock v:ext="edit" shapetype="f"/>
              </v:line>
            </w:pict>
          </mc:Fallback>
        </mc:AlternateContent>
      </w:r>
    </w:p>
    <w:p w14:paraId="1B739765" w14:textId="08A12898" w:rsidR="0018583C" w:rsidRPr="00073D58" w:rsidRDefault="0018583C" w:rsidP="0018583C">
      <w:pPr>
        <w:rPr>
          <w:rFonts w:ascii="Arial" w:hAnsi="Arial" w:cs="Arial"/>
        </w:rPr>
      </w:pPr>
    </w:p>
    <w:p w14:paraId="07455AFF" w14:textId="77777777" w:rsidR="0018583C" w:rsidRPr="007A5AD0" w:rsidRDefault="0018583C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3C16EE9D" w14:textId="4E464F5F" w:rsidR="003D1444" w:rsidRPr="007A5AD0" w:rsidRDefault="00000000" w:rsidP="00333D5C">
      <w:pPr>
        <w:spacing w:after="0" w:line="240" w:lineRule="auto"/>
        <w:rPr>
          <w:lang w:val="sl-SI"/>
        </w:rPr>
      </w:pPr>
      <w:r w:rsidRPr="007A5AD0">
        <w:rPr>
          <w:lang w:val="sl-SI"/>
        </w:rPr>
        <w:br w:type="page"/>
      </w:r>
    </w:p>
    <w:p w14:paraId="2DA8F24C" w14:textId="45642B92" w:rsidR="00433E7A" w:rsidRPr="007A5AD0" w:rsidRDefault="00000000" w:rsidP="00433E7A">
      <w:pPr>
        <w:pStyle w:val="Heading1"/>
        <w:spacing w:before="0" w:line="240" w:lineRule="auto"/>
        <w:rPr>
          <w:lang w:val="sl-SI"/>
        </w:rPr>
      </w:pPr>
      <w:bookmarkStart w:id="3" w:name="_Toc234224351"/>
      <w:r w:rsidRPr="007A5AD0">
        <w:rPr>
          <w:lang w:val="sl-SI"/>
        </w:rPr>
        <w:lastRenderedPageBreak/>
        <w:t>2. Obrazec 1 – Osnovni podatki prijavitelja</w:t>
      </w:r>
      <w:bookmarkEnd w:id="3"/>
    </w:p>
    <w:p w14:paraId="705B9A1A" w14:textId="77777777" w:rsidR="00433E7A" w:rsidRPr="00433E7A" w:rsidRDefault="00433E7A" w:rsidP="00433E7A">
      <w:pPr>
        <w:spacing w:after="0"/>
        <w:rPr>
          <w:lang w:val="sl-SI"/>
        </w:rPr>
      </w:pPr>
    </w:p>
    <w:p w14:paraId="01C09928" w14:textId="77777777" w:rsidR="00BC28E3" w:rsidRDefault="00BC28E3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A. ORGANIZACIJA MLADIH</w:t>
      </w:r>
    </w:p>
    <w:p w14:paraId="0299DB0B" w14:textId="77777777" w:rsidR="00433E7A" w:rsidRPr="00433E7A" w:rsidRDefault="00433E7A" w:rsidP="00433E7A">
      <w:pPr>
        <w:spacing w:after="0"/>
        <w:rPr>
          <w:lang w:val="sl-SI"/>
        </w:rPr>
      </w:pPr>
    </w:p>
    <w:p w14:paraId="54C032A0" w14:textId="77777777" w:rsidR="00BC28E3" w:rsidRPr="00CA4CA1" w:rsidRDefault="00BC28E3" w:rsidP="00333D5C">
      <w:pPr>
        <w:pStyle w:val="NormalWeb"/>
        <w:spacing w:before="0" w:beforeAutospacing="0" w:after="0" w:afterAutospacing="0"/>
        <w:rPr>
          <w:b/>
          <w:bCs/>
          <w:color w:val="000000"/>
          <w:lang w:val="sl-SI"/>
        </w:rPr>
      </w:pPr>
      <w:r w:rsidRPr="00CA4CA1">
        <w:rPr>
          <w:b/>
          <w:bCs/>
          <w:color w:val="000000"/>
          <w:lang w:val="sl-SI"/>
        </w:rPr>
        <w:t>Naziv organizacije:</w:t>
      </w:r>
    </w:p>
    <w:p w14:paraId="1A38B46D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C630C93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08656E1B">
          <v:rect id="Rectangle 280" o:spid="_x0000_s2191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2EE65C30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Naslov:</w:t>
      </w:r>
    </w:p>
    <w:p w14:paraId="02CE69EA" w14:textId="5FAB56A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66B6FC8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6E42471A">
          <v:rect id="Rectangle 278" o:spid="_x0000_s2190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72AC3D65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Poštna številka in kraj:</w:t>
      </w:r>
    </w:p>
    <w:p w14:paraId="3022B731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4BC418D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2CCDFA20">
          <v:rect id="Rectangle 276" o:spid="_x0000_s2189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552BB3C9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Matična številka:</w:t>
      </w:r>
    </w:p>
    <w:p w14:paraId="656E8923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089CFFA3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30C3AAA3">
          <v:rect id="Rectangle 274" o:spid="_x0000_s2188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0A07CCFC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Davčna številka:</w:t>
      </w:r>
    </w:p>
    <w:p w14:paraId="194F9E70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84F9EEF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5772B215">
          <v:rect id="Rectangle 272" o:spid="_x0000_s2187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51912A4A" w14:textId="77777777" w:rsidR="00BC28E3" w:rsidRPr="007A5AD0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Davčni zavezanec:</w:t>
      </w:r>
    </w:p>
    <w:p w14:paraId="49102F33" w14:textId="77777777" w:rsidR="00BC28E3" w:rsidRPr="007A5AD0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□ DA</w:t>
      </w:r>
    </w:p>
    <w:p w14:paraId="0CEF9AF6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□ NE</w:t>
      </w:r>
    </w:p>
    <w:p w14:paraId="30F36B48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F188444" w14:textId="77777777" w:rsidR="00BC28E3" w:rsidRPr="007A5AD0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TRR:</w:t>
      </w:r>
    </w:p>
    <w:p w14:paraId="07844FEE" w14:textId="77777777" w:rsidR="00433E7A" w:rsidRDefault="00433E7A" w:rsidP="00333D5C">
      <w:pPr>
        <w:spacing w:after="0" w:line="240" w:lineRule="auto"/>
        <w:rPr>
          <w:lang w:val="sl-SI"/>
        </w:rPr>
      </w:pPr>
    </w:p>
    <w:p w14:paraId="4A9707AF" w14:textId="3FAA68D3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22864FC2">
          <v:rect id="Horizontal Line 344" o:spid="_x0000_s2186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" filled="f">
            <o:lock v:ext="edit" rotation="t" aspectratio="t" verticies="t" text="t" shapetype="t"/>
            <w10:anchorlock/>
          </v:rect>
        </w:pict>
      </w:r>
    </w:p>
    <w:p w14:paraId="1F0E9C64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Naziv banke:</w:t>
      </w:r>
    </w:p>
    <w:p w14:paraId="6D6FD572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0E927DAD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4AEED408">
          <v:rect id="Rectangle 270" o:spid="_x0000_s2185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24EC050E" w14:textId="77777777" w:rsidR="00BC28E3" w:rsidRPr="00CA4CA1" w:rsidRDefault="00BC28E3" w:rsidP="00333D5C">
      <w:pPr>
        <w:pStyle w:val="NormalWeb"/>
        <w:spacing w:before="0" w:beforeAutospacing="0" w:after="0" w:afterAutospacing="0"/>
        <w:rPr>
          <w:b/>
          <w:bCs/>
          <w:color w:val="000000"/>
          <w:lang w:val="sl-SI"/>
        </w:rPr>
      </w:pPr>
      <w:r w:rsidRPr="00CA4CA1">
        <w:rPr>
          <w:b/>
          <w:bCs/>
          <w:color w:val="000000"/>
          <w:lang w:val="sl-SI"/>
        </w:rPr>
        <w:t>Zakoniti zastopnik:</w:t>
      </w:r>
    </w:p>
    <w:p w14:paraId="5398A4A5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0D8AAE33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6F3F2BDA">
          <v:rect id="Rectangle 268" o:spid="_x0000_s2184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1C499247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Telefon:</w:t>
      </w:r>
    </w:p>
    <w:p w14:paraId="3DE01AB0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D7D66AA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660FE4E7">
          <v:rect id="Rectangle 266" o:spid="_x0000_s2183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5ED85C6D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Elektronski naslov:</w:t>
      </w:r>
    </w:p>
    <w:p w14:paraId="3837CC47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D5EA52E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2F2402A7">
          <v:rect id="Rectangle 264" o:spid="_x0000_s2182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22F3988D" w14:textId="77777777" w:rsidR="00BC28E3" w:rsidRPr="00CA4CA1" w:rsidRDefault="00BC28E3" w:rsidP="00333D5C">
      <w:pPr>
        <w:pStyle w:val="NormalWeb"/>
        <w:spacing w:before="0" w:beforeAutospacing="0" w:after="0" w:afterAutospacing="0"/>
        <w:rPr>
          <w:b/>
          <w:bCs/>
          <w:color w:val="000000"/>
          <w:lang w:val="sl-SI"/>
        </w:rPr>
      </w:pPr>
      <w:r w:rsidRPr="00CA4CA1">
        <w:rPr>
          <w:b/>
          <w:bCs/>
          <w:color w:val="000000"/>
          <w:lang w:val="sl-SI"/>
        </w:rPr>
        <w:t>Kontaktna oseba za projekt:</w:t>
      </w:r>
    </w:p>
    <w:p w14:paraId="770E7FE2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6300D98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242F5B2F">
          <v:rect id="Rectangle 262" o:spid="_x0000_s2181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2C867F26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Telefon:</w:t>
      </w:r>
    </w:p>
    <w:p w14:paraId="609C4F0B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3EC8A341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3447B1E5">
          <v:rect id="Rectangle 260" o:spid="_x0000_s2180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322BD546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Elektronski naslov:</w:t>
      </w:r>
    </w:p>
    <w:p w14:paraId="4D3A8C29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339AE6B" w14:textId="22A60A5A" w:rsidR="00433E7A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07670937">
          <v:rect id="Rectangle 258" o:spid="_x0000_s2179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3C3723B5" w14:textId="77777777" w:rsidR="00433E7A" w:rsidRPr="007A5AD0" w:rsidRDefault="00433E7A" w:rsidP="00333D5C">
      <w:pPr>
        <w:spacing w:after="0" w:line="240" w:lineRule="auto"/>
        <w:rPr>
          <w:lang w:val="sl-SI"/>
        </w:rPr>
      </w:pPr>
    </w:p>
    <w:p w14:paraId="500F6651" w14:textId="77777777" w:rsidR="00BC28E3" w:rsidRPr="007A5AD0" w:rsidRDefault="00BC28E3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B. NEFORMALNA SKUPINA MLADIH</w:t>
      </w:r>
    </w:p>
    <w:p w14:paraId="49E0CE9F" w14:textId="77777777" w:rsidR="00CA4CA1" w:rsidRDefault="00CA4CA1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9D515FA" w14:textId="12F7DCDD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Naziv projekta:</w:t>
      </w:r>
    </w:p>
    <w:p w14:paraId="17FC1412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EB90EE1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21420089">
          <v:rect id="Rectangle 256" o:spid="_x0000_s2178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1C7CBFB5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Ime in priimek vodje projekta:</w:t>
      </w:r>
    </w:p>
    <w:p w14:paraId="16115AC3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8D340DE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45905A0E">
          <v:rect id="Rectangle 254" o:spid="_x0000_s2177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5B6C74BD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Naslov:</w:t>
      </w:r>
    </w:p>
    <w:p w14:paraId="7FA62A78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AC76CAC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3344071C">
          <v:rect id="Rectangle 252" o:spid="_x0000_s2176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7FA0DF8B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Datum rojstva:</w:t>
      </w:r>
    </w:p>
    <w:p w14:paraId="48D7677F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9ACC869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0E28043C">
          <v:rect id="Rectangle 250" o:spid="_x0000_s2175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54915A28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Telefon:</w:t>
      </w:r>
    </w:p>
    <w:p w14:paraId="440FB0B5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73C8D97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0937BEE7">
          <v:rect id="Rectangle 248" o:spid="_x0000_s2174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1910CAA0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Elektronski naslov:</w:t>
      </w:r>
    </w:p>
    <w:p w14:paraId="3A4DFB82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343A1DC3" w14:textId="77777777" w:rsidR="00BC28E3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64B41098">
          <v:rect id="Rectangle 246" o:spid="_x0000_s2173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23958F7C" w14:textId="77777777" w:rsidR="00433E7A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4D1AC20" w14:textId="5A48844A" w:rsidR="00BC28E3" w:rsidRDefault="00BC28E3" w:rsidP="00333D5C">
      <w:pPr>
        <w:pStyle w:val="NormalWeb"/>
        <w:spacing w:before="0" w:beforeAutospacing="0" w:after="0" w:afterAutospacing="0"/>
        <w:rPr>
          <w:b/>
          <w:bCs/>
          <w:color w:val="000000"/>
          <w:lang w:val="sl-SI"/>
        </w:rPr>
      </w:pPr>
      <w:r w:rsidRPr="00433E7A">
        <w:rPr>
          <w:b/>
          <w:bCs/>
          <w:color w:val="000000"/>
          <w:lang w:val="sl-SI"/>
        </w:rPr>
        <w:t>Če je vodja projekta mladoletna oseba:</w:t>
      </w:r>
    </w:p>
    <w:p w14:paraId="6C79F545" w14:textId="77777777" w:rsidR="00433E7A" w:rsidRPr="00433E7A" w:rsidRDefault="00433E7A" w:rsidP="00333D5C">
      <w:pPr>
        <w:pStyle w:val="NormalWeb"/>
        <w:spacing w:before="0" w:beforeAutospacing="0" w:after="0" w:afterAutospacing="0"/>
        <w:rPr>
          <w:b/>
          <w:bCs/>
          <w:color w:val="000000"/>
          <w:lang w:val="sl-SI"/>
        </w:rPr>
      </w:pPr>
    </w:p>
    <w:p w14:paraId="3AC50FEE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Ime in priimek zakonitega zastopnika:</w:t>
      </w:r>
    </w:p>
    <w:p w14:paraId="69468A6F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3501022A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3E8F120B">
          <v:rect id="Rectangle 244" o:spid="_x0000_s2172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02BCE3E5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Naslov:</w:t>
      </w:r>
    </w:p>
    <w:p w14:paraId="0D775DBE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37F8B7B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2390CCE5">
          <v:rect id="Rectangle 242" o:spid="_x0000_s2171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6F16A581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Telefon:</w:t>
      </w:r>
    </w:p>
    <w:p w14:paraId="2DF7BEE7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2D84311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11921E5F">
          <v:rect id="Rectangle 240" o:spid="_x0000_s2170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4D91D118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Elektronski naslov:</w:t>
      </w:r>
    </w:p>
    <w:p w14:paraId="451C0CD5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E0F7177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45469F9A">
          <v:rect id="Rectangle 238" o:spid="_x0000_s2169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6180C3B6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Podpis zakonitega zastopnika:</w:t>
      </w:r>
    </w:p>
    <w:p w14:paraId="0D3B7EB7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3E10319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5C6A1477">
          <v:rect id="Rectangle 236" o:spid="_x0000_s2168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28999A86" w14:textId="77777777" w:rsidR="00BC28E3" w:rsidRDefault="00BC28E3" w:rsidP="00333D5C">
      <w:pPr>
        <w:spacing w:after="0" w:line="240" w:lineRule="auto"/>
        <w:rPr>
          <w:lang w:val="sl-SI"/>
        </w:rPr>
      </w:pPr>
    </w:p>
    <w:p w14:paraId="3FCFD187" w14:textId="77777777" w:rsidR="00433E7A" w:rsidRPr="007A5AD0" w:rsidRDefault="00433E7A" w:rsidP="00333D5C">
      <w:pPr>
        <w:spacing w:after="0" w:line="240" w:lineRule="auto"/>
        <w:rPr>
          <w:lang w:val="sl-SI"/>
        </w:rPr>
      </w:pPr>
    </w:p>
    <w:p w14:paraId="009593B2" w14:textId="534C139F" w:rsidR="003D1444" w:rsidRPr="007A5AD0" w:rsidRDefault="00000000" w:rsidP="00333D5C">
      <w:pPr>
        <w:spacing w:after="0" w:line="240" w:lineRule="auto"/>
        <w:rPr>
          <w:lang w:val="sl-SI"/>
        </w:rPr>
      </w:pPr>
      <w:r w:rsidRPr="007A5AD0">
        <w:rPr>
          <w:lang w:val="sl-SI"/>
        </w:rPr>
        <w:br w:type="page"/>
      </w:r>
    </w:p>
    <w:p w14:paraId="054FC499" w14:textId="77777777" w:rsidR="003D1444" w:rsidRPr="007A5AD0" w:rsidRDefault="00000000" w:rsidP="00333D5C">
      <w:pPr>
        <w:pStyle w:val="Heading1"/>
        <w:spacing w:before="0" w:line="240" w:lineRule="auto"/>
        <w:rPr>
          <w:lang w:val="sl-SI"/>
        </w:rPr>
      </w:pPr>
      <w:bookmarkStart w:id="4" w:name="_Toc234224352"/>
      <w:r w:rsidRPr="007A5AD0">
        <w:rPr>
          <w:lang w:val="sl-SI"/>
        </w:rPr>
        <w:lastRenderedPageBreak/>
        <w:t>3. Obrazec 2 – Prijava mladinskega projekta oziroma akcije</w:t>
      </w:r>
      <w:bookmarkEnd w:id="4"/>
    </w:p>
    <w:p w14:paraId="2C5791C6" w14:textId="77777777" w:rsidR="00BC28E3" w:rsidRPr="007A5AD0" w:rsidRDefault="00BC28E3" w:rsidP="00333D5C">
      <w:pPr>
        <w:spacing w:after="0" w:line="240" w:lineRule="auto"/>
        <w:rPr>
          <w:lang w:val="sl-SI"/>
        </w:rPr>
      </w:pPr>
    </w:p>
    <w:p w14:paraId="297A51F7" w14:textId="77777777" w:rsidR="00BC28E3" w:rsidRDefault="00BC28E3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1. OSNOVNI PODATKI O PROJEKTU</w:t>
      </w:r>
    </w:p>
    <w:p w14:paraId="18429EF8" w14:textId="77777777" w:rsidR="00433E7A" w:rsidRPr="00433E7A" w:rsidRDefault="00433E7A" w:rsidP="00433E7A">
      <w:pPr>
        <w:spacing w:after="0"/>
        <w:rPr>
          <w:lang w:val="sl-SI"/>
        </w:rPr>
      </w:pPr>
    </w:p>
    <w:p w14:paraId="54A72B06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Naziv projekta:</w:t>
      </w:r>
    </w:p>
    <w:p w14:paraId="381EB284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C2A6B29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3A0DDF2B">
          <v:rect id="Rectangle 234" o:spid="_x0000_s2167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725DBF89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Področje projekta:</w:t>
      </w:r>
    </w:p>
    <w:p w14:paraId="52F15921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189DB17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05363B6E">
          <v:rect id="Rectangle 232" o:spid="_x0000_s2166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70A6BF9E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Kraj izvajanja:</w:t>
      </w:r>
    </w:p>
    <w:p w14:paraId="4907C18D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8120E6D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117B88CB">
          <v:rect id="Rectangle 230" o:spid="_x0000_s2165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77C05984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Predvideno obdobje izvajanja:</w:t>
      </w:r>
    </w:p>
    <w:p w14:paraId="114E2EB6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93708B4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od _____________ do _____________</w:t>
      </w:r>
    </w:p>
    <w:p w14:paraId="09F11522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3F559CA9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Predvideno število udeležencev:</w:t>
      </w:r>
    </w:p>
    <w:p w14:paraId="0B0E4D00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267CCDF" w14:textId="77777777" w:rsidR="00BC28E3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40746AE5">
          <v:rect id="Rectangle 228" o:spid="_x0000_s2164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732B59CE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Predvideno število aktivno vključenih mladih:</w:t>
      </w:r>
    </w:p>
    <w:p w14:paraId="02E2D02B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1212906" w14:textId="77777777" w:rsidR="00BC28E3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7B5FB998">
          <v:rect id="Rectangle 226" o:spid="_x0000_s2163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3002F370" w14:textId="77777777" w:rsidR="00433E7A" w:rsidRPr="007A5AD0" w:rsidRDefault="00433E7A" w:rsidP="00333D5C">
      <w:pPr>
        <w:spacing w:after="0" w:line="240" w:lineRule="auto"/>
        <w:rPr>
          <w:lang w:val="sl-SI"/>
        </w:rPr>
      </w:pPr>
    </w:p>
    <w:p w14:paraId="4F58FCCC" w14:textId="77777777" w:rsidR="00BC28E3" w:rsidRDefault="00BC28E3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2. POVZETEK PROJEKTA</w:t>
      </w:r>
    </w:p>
    <w:p w14:paraId="0791B2C1" w14:textId="77777777" w:rsidR="00433E7A" w:rsidRPr="00433E7A" w:rsidRDefault="00433E7A" w:rsidP="00433E7A">
      <w:pPr>
        <w:spacing w:after="0"/>
        <w:rPr>
          <w:lang w:val="sl-SI"/>
        </w:rPr>
      </w:pPr>
    </w:p>
    <w:p w14:paraId="23E701FE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 kratko predstavite projekt oziroma akcijo.</w:t>
      </w:r>
    </w:p>
    <w:p w14:paraId="6F0101C5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044259E" w14:textId="77777777" w:rsidR="00BC28E3" w:rsidRPr="007A5AD0" w:rsidRDefault="00A96348" w:rsidP="00433E7A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4329ED0B">
          <v:rect id="Rectangle 224" o:spid="_x0000_s2162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01640F05" w14:textId="77777777" w:rsidR="00BC28E3" w:rsidRPr="007A5AD0" w:rsidRDefault="00A96348" w:rsidP="00433E7A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60539761">
          <v:rect id="Rectangle 222" o:spid="_x0000_s2161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76A0E697" w14:textId="77777777" w:rsidR="00BC28E3" w:rsidRPr="007A5AD0" w:rsidRDefault="00A96348" w:rsidP="00433E7A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6DA5594F">
          <v:rect id="Rectangle 220" o:spid="_x0000_s2160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15BB1C68" w14:textId="77777777" w:rsidR="00BC28E3" w:rsidRPr="007A5AD0" w:rsidRDefault="00A96348" w:rsidP="00433E7A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7E0708CC">
          <v:rect id="Rectangle 218" o:spid="_x0000_s2159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463D6FDD" w14:textId="77777777" w:rsidR="00BC28E3" w:rsidRDefault="00A96348" w:rsidP="00433E7A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400C4DEF">
          <v:rect id="Rectangle 216" o:spid="_x0000_s2158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7EAEA5CD" w14:textId="77777777" w:rsidR="00433E7A" w:rsidRPr="007A5AD0" w:rsidRDefault="00433E7A" w:rsidP="00433E7A">
      <w:pPr>
        <w:spacing w:after="120" w:line="240" w:lineRule="auto"/>
        <w:rPr>
          <w:lang w:val="sl-SI"/>
        </w:rPr>
      </w:pPr>
    </w:p>
    <w:p w14:paraId="3DF93FF6" w14:textId="77777777" w:rsidR="00BC28E3" w:rsidRDefault="00BC28E3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3. AKTIVNOSTI PROJEKTA</w:t>
      </w:r>
    </w:p>
    <w:p w14:paraId="78718D37" w14:textId="77777777" w:rsidR="00433E7A" w:rsidRPr="00433E7A" w:rsidRDefault="00433E7A" w:rsidP="00433E7A">
      <w:pPr>
        <w:spacing w:after="0"/>
        <w:rPr>
          <w:lang w:val="sl-SI"/>
        </w:rPr>
      </w:pPr>
    </w:p>
    <w:p w14:paraId="1E178F92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Opišite aktivnosti projekta.</w:t>
      </w:r>
    </w:p>
    <w:p w14:paraId="4AB8EA92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08EB874B" w14:textId="77777777" w:rsidR="00BC28E3" w:rsidRPr="007A5AD0" w:rsidRDefault="00A96348" w:rsidP="00433E7A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0B41CBB4">
          <v:rect id="Rectangle 214" o:spid="_x0000_s2157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4EB20503" w14:textId="77777777" w:rsidR="00BC28E3" w:rsidRPr="007A5AD0" w:rsidRDefault="00A96348" w:rsidP="00433E7A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00709ED9">
          <v:rect id="Rectangle 212" o:spid="_x0000_s2156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1E7729D8" w14:textId="77777777" w:rsidR="00BC28E3" w:rsidRPr="007A5AD0" w:rsidRDefault="00A96348" w:rsidP="00433E7A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68786A93">
          <v:rect id="Rectangle 210" o:spid="_x0000_s2155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5C8D1092" w14:textId="77777777" w:rsidR="00BC28E3" w:rsidRPr="007A5AD0" w:rsidRDefault="00A96348" w:rsidP="00433E7A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30A1EBB9">
          <v:rect id="Rectangle 208" o:spid="_x0000_s2154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2AC1875C" w14:textId="77777777" w:rsidR="00BC28E3" w:rsidRPr="007A5AD0" w:rsidRDefault="00A96348" w:rsidP="00433E7A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05C7929E">
          <v:rect id="Rectangle 206" o:spid="_x0000_s2153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5D72917D" w14:textId="77777777" w:rsidR="00BC28E3" w:rsidRDefault="00A96348" w:rsidP="00433E7A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5A31CE3F">
          <v:rect id="Rectangle 204" o:spid="_x0000_s2152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633A6257" w14:textId="77777777" w:rsidR="00433E7A" w:rsidRPr="007A5AD0" w:rsidRDefault="00433E7A" w:rsidP="00433E7A">
      <w:pPr>
        <w:spacing w:after="120" w:line="240" w:lineRule="auto"/>
        <w:rPr>
          <w:lang w:val="sl-SI"/>
        </w:rPr>
      </w:pPr>
    </w:p>
    <w:p w14:paraId="0F4443AD" w14:textId="77777777" w:rsidR="00BC28E3" w:rsidRPr="007A5AD0" w:rsidRDefault="00BC28E3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4. CILJI PROJEKTA</w:t>
      </w:r>
    </w:p>
    <w:p w14:paraId="48E50077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Navedite cilje projekta.</w:t>
      </w:r>
    </w:p>
    <w:p w14:paraId="709B5FB7" w14:textId="77777777" w:rsidR="00433E7A" w:rsidRPr="007A5AD0" w:rsidRDefault="00433E7A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44FAD0D" w14:textId="77777777" w:rsidR="00BC28E3" w:rsidRPr="007A5AD0" w:rsidRDefault="00BC28E3" w:rsidP="00433E7A">
      <w:pPr>
        <w:numPr>
          <w:ilvl w:val="0"/>
          <w:numId w:val="12"/>
        </w:numPr>
        <w:spacing w:after="120" w:line="240" w:lineRule="auto"/>
        <w:rPr>
          <w:color w:val="000000"/>
          <w:lang w:val="sl-SI"/>
        </w:rPr>
      </w:pPr>
    </w:p>
    <w:p w14:paraId="4FAE7AB4" w14:textId="77777777" w:rsidR="00BC28E3" w:rsidRPr="007A5AD0" w:rsidRDefault="00A96348" w:rsidP="00433E7A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4E59CF99">
          <v:rect id="Rectangle 202" o:spid="_x0000_s2151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73A620F5" w14:textId="77777777" w:rsidR="00BC28E3" w:rsidRPr="007A5AD0" w:rsidRDefault="00BC28E3" w:rsidP="00433E7A">
      <w:pPr>
        <w:numPr>
          <w:ilvl w:val="0"/>
          <w:numId w:val="13"/>
        </w:numPr>
        <w:spacing w:after="120" w:line="240" w:lineRule="auto"/>
        <w:rPr>
          <w:color w:val="000000"/>
          <w:lang w:val="sl-SI"/>
        </w:rPr>
      </w:pPr>
    </w:p>
    <w:p w14:paraId="474B417A" w14:textId="77777777" w:rsidR="00BC28E3" w:rsidRPr="007A5AD0" w:rsidRDefault="00A96348" w:rsidP="00433E7A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0D08DC97">
          <v:rect id="Rectangle 200" o:spid="_x0000_s2150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2D1BC382" w14:textId="77777777" w:rsidR="00BC28E3" w:rsidRPr="007A5AD0" w:rsidRDefault="00BC28E3" w:rsidP="00433E7A">
      <w:pPr>
        <w:numPr>
          <w:ilvl w:val="0"/>
          <w:numId w:val="14"/>
        </w:numPr>
        <w:spacing w:after="120" w:line="240" w:lineRule="auto"/>
        <w:rPr>
          <w:color w:val="000000"/>
          <w:lang w:val="sl-SI"/>
        </w:rPr>
      </w:pPr>
    </w:p>
    <w:p w14:paraId="1D281211" w14:textId="77777777" w:rsidR="00BC28E3" w:rsidRPr="007A5AD0" w:rsidRDefault="00A96348" w:rsidP="00433E7A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6B1EC194">
          <v:rect id="Rectangle 198" o:spid="_x0000_s2149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2549E6BA" w14:textId="77777777" w:rsidR="00BC28E3" w:rsidRPr="007A5AD0" w:rsidRDefault="00BC28E3" w:rsidP="00433E7A">
      <w:pPr>
        <w:numPr>
          <w:ilvl w:val="0"/>
          <w:numId w:val="15"/>
        </w:numPr>
        <w:spacing w:after="120" w:line="240" w:lineRule="auto"/>
        <w:rPr>
          <w:color w:val="000000"/>
          <w:lang w:val="sl-SI"/>
        </w:rPr>
      </w:pPr>
    </w:p>
    <w:p w14:paraId="1F252B2A" w14:textId="77777777" w:rsidR="00BC28E3" w:rsidRDefault="00A96348" w:rsidP="00433E7A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3B9DB015">
          <v:rect id="Rectangle 196" o:spid="_x0000_s2148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77EAEABC" w14:textId="77777777" w:rsidR="00433E7A" w:rsidRDefault="00433E7A" w:rsidP="00333D5C">
      <w:pPr>
        <w:spacing w:after="0" w:line="240" w:lineRule="auto"/>
        <w:rPr>
          <w:lang w:val="sl-SI"/>
        </w:rPr>
      </w:pPr>
    </w:p>
    <w:p w14:paraId="3ED6F898" w14:textId="77777777" w:rsidR="00433E7A" w:rsidRPr="007A5AD0" w:rsidRDefault="00433E7A" w:rsidP="00333D5C">
      <w:pPr>
        <w:spacing w:after="0" w:line="240" w:lineRule="auto"/>
        <w:rPr>
          <w:lang w:val="sl-SI"/>
        </w:rPr>
      </w:pPr>
    </w:p>
    <w:p w14:paraId="3E773289" w14:textId="77777777" w:rsidR="00BC28E3" w:rsidRPr="007A5AD0" w:rsidRDefault="00BC28E3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5. POVEZANOST AKTIVNOSTI IN CILJEV</w:t>
      </w:r>
    </w:p>
    <w:p w14:paraId="158CF0E7" w14:textId="77777777" w:rsidR="00433E7A" w:rsidRDefault="00433E7A" w:rsidP="00333D5C">
      <w:pPr>
        <w:spacing w:after="0" w:line="240" w:lineRule="auto"/>
        <w:rPr>
          <w:sz w:val="24"/>
          <w:szCs w:val="24"/>
          <w:lang w:val="sl-SI"/>
        </w:rPr>
      </w:pPr>
    </w:p>
    <w:tbl>
      <w:tblPr>
        <w:tblStyle w:val="TableGrid"/>
        <w:tblW w:w="8970" w:type="dxa"/>
        <w:tblLook w:val="04A0" w:firstRow="1" w:lastRow="0" w:firstColumn="1" w:lastColumn="0" w:noHBand="0" w:noVBand="1"/>
      </w:tblPr>
      <w:tblGrid>
        <w:gridCol w:w="4485"/>
        <w:gridCol w:w="4485"/>
      </w:tblGrid>
      <w:tr w:rsidR="00433E7A" w14:paraId="04AF1646" w14:textId="77777777" w:rsidTr="00F859B2">
        <w:trPr>
          <w:trHeight w:val="429"/>
        </w:trPr>
        <w:tc>
          <w:tcPr>
            <w:tcW w:w="4485" w:type="dxa"/>
            <w:shd w:val="clear" w:color="auto" w:fill="C6D9F1" w:themeFill="text2" w:themeFillTint="33"/>
            <w:vAlign w:val="center"/>
          </w:tcPr>
          <w:p w14:paraId="63992CB5" w14:textId="133B8BCC" w:rsidR="00433E7A" w:rsidRDefault="00433E7A" w:rsidP="00F859B2">
            <w:pPr>
              <w:jc w:val="center"/>
              <w:rPr>
                <w:sz w:val="24"/>
                <w:szCs w:val="24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Aktivnost</w:t>
            </w:r>
          </w:p>
        </w:tc>
        <w:tc>
          <w:tcPr>
            <w:tcW w:w="4485" w:type="dxa"/>
            <w:shd w:val="clear" w:color="auto" w:fill="C6D9F1" w:themeFill="text2" w:themeFillTint="33"/>
            <w:vAlign w:val="center"/>
          </w:tcPr>
          <w:p w14:paraId="0654F7B2" w14:textId="3D16CFD8" w:rsidR="00433E7A" w:rsidRDefault="00433E7A" w:rsidP="00F859B2">
            <w:pPr>
              <w:jc w:val="center"/>
              <w:rPr>
                <w:sz w:val="24"/>
                <w:szCs w:val="24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Cilj</w:t>
            </w:r>
          </w:p>
        </w:tc>
      </w:tr>
      <w:tr w:rsidR="00433E7A" w14:paraId="7318861F" w14:textId="77777777" w:rsidTr="00433E7A">
        <w:trPr>
          <w:trHeight w:val="447"/>
        </w:trPr>
        <w:tc>
          <w:tcPr>
            <w:tcW w:w="4485" w:type="dxa"/>
          </w:tcPr>
          <w:p w14:paraId="4BF62E28" w14:textId="77777777" w:rsidR="00433E7A" w:rsidRDefault="00433E7A" w:rsidP="00333D5C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4485" w:type="dxa"/>
          </w:tcPr>
          <w:p w14:paraId="3E558D3F" w14:textId="77777777" w:rsidR="00433E7A" w:rsidRDefault="00433E7A" w:rsidP="00333D5C">
            <w:pPr>
              <w:rPr>
                <w:sz w:val="24"/>
                <w:szCs w:val="24"/>
                <w:lang w:val="sl-SI"/>
              </w:rPr>
            </w:pPr>
          </w:p>
        </w:tc>
      </w:tr>
      <w:tr w:rsidR="00433E7A" w14:paraId="706EE476" w14:textId="77777777" w:rsidTr="00433E7A">
        <w:trPr>
          <w:trHeight w:val="467"/>
        </w:trPr>
        <w:tc>
          <w:tcPr>
            <w:tcW w:w="4485" w:type="dxa"/>
          </w:tcPr>
          <w:p w14:paraId="0EDE441B" w14:textId="77777777" w:rsidR="00433E7A" w:rsidRDefault="00433E7A" w:rsidP="00333D5C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4485" w:type="dxa"/>
          </w:tcPr>
          <w:p w14:paraId="7FE7888F" w14:textId="77777777" w:rsidR="00433E7A" w:rsidRDefault="00433E7A" w:rsidP="00333D5C">
            <w:pPr>
              <w:rPr>
                <w:sz w:val="24"/>
                <w:szCs w:val="24"/>
                <w:lang w:val="sl-SI"/>
              </w:rPr>
            </w:pPr>
          </w:p>
        </w:tc>
      </w:tr>
      <w:tr w:rsidR="00433E7A" w14:paraId="484A6CBE" w14:textId="77777777" w:rsidTr="00433E7A">
        <w:trPr>
          <w:trHeight w:val="467"/>
        </w:trPr>
        <w:tc>
          <w:tcPr>
            <w:tcW w:w="4485" w:type="dxa"/>
          </w:tcPr>
          <w:p w14:paraId="693F6F49" w14:textId="77777777" w:rsidR="00433E7A" w:rsidRDefault="00433E7A" w:rsidP="00333D5C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4485" w:type="dxa"/>
          </w:tcPr>
          <w:p w14:paraId="419D3D6E" w14:textId="77777777" w:rsidR="00433E7A" w:rsidRDefault="00433E7A" w:rsidP="00333D5C">
            <w:pPr>
              <w:rPr>
                <w:sz w:val="24"/>
                <w:szCs w:val="24"/>
                <w:lang w:val="sl-SI"/>
              </w:rPr>
            </w:pPr>
          </w:p>
        </w:tc>
      </w:tr>
      <w:tr w:rsidR="00433E7A" w14:paraId="4A69C9FA" w14:textId="77777777" w:rsidTr="00433E7A">
        <w:trPr>
          <w:trHeight w:val="447"/>
        </w:trPr>
        <w:tc>
          <w:tcPr>
            <w:tcW w:w="4485" w:type="dxa"/>
          </w:tcPr>
          <w:p w14:paraId="4C72CF4D" w14:textId="77777777" w:rsidR="00433E7A" w:rsidRDefault="00433E7A" w:rsidP="00333D5C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4485" w:type="dxa"/>
          </w:tcPr>
          <w:p w14:paraId="6B878E44" w14:textId="77777777" w:rsidR="00433E7A" w:rsidRDefault="00433E7A" w:rsidP="00333D5C">
            <w:pPr>
              <w:rPr>
                <w:sz w:val="24"/>
                <w:szCs w:val="24"/>
                <w:lang w:val="sl-SI"/>
              </w:rPr>
            </w:pPr>
          </w:p>
        </w:tc>
      </w:tr>
    </w:tbl>
    <w:p w14:paraId="6BC85753" w14:textId="77777777" w:rsidR="00433E7A" w:rsidRDefault="00433E7A" w:rsidP="00333D5C">
      <w:pPr>
        <w:spacing w:after="0" w:line="240" w:lineRule="auto"/>
        <w:rPr>
          <w:sz w:val="24"/>
          <w:szCs w:val="24"/>
          <w:lang w:val="sl-SI"/>
        </w:rPr>
      </w:pPr>
    </w:p>
    <w:p w14:paraId="14F33BE1" w14:textId="77777777" w:rsidR="00433E7A" w:rsidRDefault="00433E7A" w:rsidP="00333D5C">
      <w:pPr>
        <w:spacing w:after="0" w:line="240" w:lineRule="auto"/>
        <w:rPr>
          <w:sz w:val="24"/>
          <w:szCs w:val="24"/>
          <w:lang w:val="sl-SI"/>
        </w:rPr>
      </w:pPr>
    </w:p>
    <w:p w14:paraId="7CBD7048" w14:textId="77777777" w:rsidR="00BC28E3" w:rsidRPr="007A5AD0" w:rsidRDefault="00BC28E3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6. ČASOVNI NAČRT</w:t>
      </w:r>
    </w:p>
    <w:p w14:paraId="66D730EE" w14:textId="77777777" w:rsidR="00433E7A" w:rsidRDefault="00433E7A" w:rsidP="00333D5C">
      <w:pPr>
        <w:spacing w:after="0" w:line="240" w:lineRule="auto"/>
        <w:rPr>
          <w:sz w:val="24"/>
          <w:szCs w:val="24"/>
          <w:lang w:val="sl-SI"/>
        </w:rPr>
      </w:pPr>
    </w:p>
    <w:tbl>
      <w:tblPr>
        <w:tblStyle w:val="TableGrid"/>
        <w:tblW w:w="8970" w:type="dxa"/>
        <w:tblLook w:val="04A0" w:firstRow="1" w:lastRow="0" w:firstColumn="1" w:lastColumn="0" w:noHBand="0" w:noVBand="1"/>
      </w:tblPr>
      <w:tblGrid>
        <w:gridCol w:w="4485"/>
        <w:gridCol w:w="4485"/>
      </w:tblGrid>
      <w:tr w:rsidR="00433E7A" w14:paraId="3FB0F26B" w14:textId="77777777" w:rsidTr="00F859B2">
        <w:trPr>
          <w:trHeight w:val="429"/>
        </w:trPr>
        <w:tc>
          <w:tcPr>
            <w:tcW w:w="4485" w:type="dxa"/>
            <w:shd w:val="clear" w:color="auto" w:fill="C6D9F1" w:themeFill="text2" w:themeFillTint="33"/>
            <w:vAlign w:val="center"/>
          </w:tcPr>
          <w:p w14:paraId="78F4498A" w14:textId="77777777" w:rsidR="00433E7A" w:rsidRDefault="00433E7A" w:rsidP="00F859B2">
            <w:pPr>
              <w:jc w:val="center"/>
              <w:rPr>
                <w:sz w:val="24"/>
                <w:szCs w:val="24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Aktivnost</w:t>
            </w:r>
          </w:p>
        </w:tc>
        <w:tc>
          <w:tcPr>
            <w:tcW w:w="4485" w:type="dxa"/>
            <w:shd w:val="clear" w:color="auto" w:fill="C6D9F1" w:themeFill="text2" w:themeFillTint="33"/>
            <w:vAlign w:val="center"/>
          </w:tcPr>
          <w:p w14:paraId="4EB638E1" w14:textId="1F16D29C" w:rsidR="00433E7A" w:rsidRDefault="00433E7A" w:rsidP="00F859B2">
            <w:pPr>
              <w:jc w:val="center"/>
              <w:rPr>
                <w:sz w:val="24"/>
                <w:szCs w:val="24"/>
                <w:lang w:val="sl-SI"/>
              </w:rPr>
            </w:pPr>
            <w:r>
              <w:rPr>
                <w:b/>
                <w:bCs/>
                <w:color w:val="000000"/>
                <w:lang w:val="sl-SI"/>
              </w:rPr>
              <w:t>Termin izvedbe</w:t>
            </w:r>
          </w:p>
        </w:tc>
      </w:tr>
      <w:tr w:rsidR="00433E7A" w14:paraId="4546636B" w14:textId="77777777" w:rsidTr="00A641E6">
        <w:trPr>
          <w:trHeight w:val="447"/>
        </w:trPr>
        <w:tc>
          <w:tcPr>
            <w:tcW w:w="4485" w:type="dxa"/>
          </w:tcPr>
          <w:p w14:paraId="0250D52E" w14:textId="77777777" w:rsidR="00433E7A" w:rsidRDefault="00433E7A" w:rsidP="00A641E6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4485" w:type="dxa"/>
          </w:tcPr>
          <w:p w14:paraId="720F052C" w14:textId="77777777" w:rsidR="00433E7A" w:rsidRDefault="00433E7A" w:rsidP="00A641E6">
            <w:pPr>
              <w:rPr>
                <w:sz w:val="24"/>
                <w:szCs w:val="24"/>
                <w:lang w:val="sl-SI"/>
              </w:rPr>
            </w:pPr>
          </w:p>
        </w:tc>
      </w:tr>
      <w:tr w:rsidR="00433E7A" w14:paraId="540E103F" w14:textId="77777777" w:rsidTr="00A641E6">
        <w:trPr>
          <w:trHeight w:val="467"/>
        </w:trPr>
        <w:tc>
          <w:tcPr>
            <w:tcW w:w="4485" w:type="dxa"/>
          </w:tcPr>
          <w:p w14:paraId="3860E925" w14:textId="77777777" w:rsidR="00433E7A" w:rsidRDefault="00433E7A" w:rsidP="00A641E6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4485" w:type="dxa"/>
          </w:tcPr>
          <w:p w14:paraId="78DD1225" w14:textId="77777777" w:rsidR="00433E7A" w:rsidRDefault="00433E7A" w:rsidP="00A641E6">
            <w:pPr>
              <w:rPr>
                <w:sz w:val="24"/>
                <w:szCs w:val="24"/>
                <w:lang w:val="sl-SI"/>
              </w:rPr>
            </w:pPr>
          </w:p>
        </w:tc>
      </w:tr>
      <w:tr w:rsidR="00433E7A" w14:paraId="0F2B6B1E" w14:textId="77777777" w:rsidTr="00A641E6">
        <w:trPr>
          <w:trHeight w:val="467"/>
        </w:trPr>
        <w:tc>
          <w:tcPr>
            <w:tcW w:w="4485" w:type="dxa"/>
          </w:tcPr>
          <w:p w14:paraId="3A923600" w14:textId="77777777" w:rsidR="00433E7A" w:rsidRDefault="00433E7A" w:rsidP="00A641E6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4485" w:type="dxa"/>
          </w:tcPr>
          <w:p w14:paraId="162E742C" w14:textId="77777777" w:rsidR="00433E7A" w:rsidRDefault="00433E7A" w:rsidP="00A641E6">
            <w:pPr>
              <w:rPr>
                <w:sz w:val="24"/>
                <w:szCs w:val="24"/>
                <w:lang w:val="sl-SI"/>
              </w:rPr>
            </w:pPr>
          </w:p>
        </w:tc>
      </w:tr>
      <w:tr w:rsidR="00433E7A" w14:paraId="38126D25" w14:textId="77777777" w:rsidTr="00A641E6">
        <w:trPr>
          <w:trHeight w:val="447"/>
        </w:trPr>
        <w:tc>
          <w:tcPr>
            <w:tcW w:w="4485" w:type="dxa"/>
          </w:tcPr>
          <w:p w14:paraId="0FB91B0B" w14:textId="77777777" w:rsidR="00433E7A" w:rsidRDefault="00433E7A" w:rsidP="00A641E6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4485" w:type="dxa"/>
          </w:tcPr>
          <w:p w14:paraId="4B4F30DD" w14:textId="77777777" w:rsidR="00433E7A" w:rsidRDefault="00433E7A" w:rsidP="00A641E6">
            <w:pPr>
              <w:rPr>
                <w:sz w:val="24"/>
                <w:szCs w:val="24"/>
                <w:lang w:val="sl-SI"/>
              </w:rPr>
            </w:pPr>
          </w:p>
        </w:tc>
      </w:tr>
    </w:tbl>
    <w:p w14:paraId="1E4A4D69" w14:textId="77777777" w:rsidR="00433E7A" w:rsidRDefault="00433E7A" w:rsidP="00333D5C">
      <w:pPr>
        <w:spacing w:after="0" w:line="240" w:lineRule="auto"/>
        <w:rPr>
          <w:sz w:val="24"/>
          <w:szCs w:val="24"/>
          <w:lang w:val="sl-SI"/>
        </w:rPr>
      </w:pPr>
    </w:p>
    <w:p w14:paraId="561B8619" w14:textId="77777777" w:rsidR="00433E7A" w:rsidRPr="007A5AD0" w:rsidRDefault="00433E7A" w:rsidP="00333D5C">
      <w:pPr>
        <w:spacing w:after="0" w:line="240" w:lineRule="auto"/>
        <w:rPr>
          <w:sz w:val="24"/>
          <w:szCs w:val="24"/>
          <w:lang w:val="sl-SI"/>
        </w:rPr>
      </w:pPr>
    </w:p>
    <w:p w14:paraId="6B402C52" w14:textId="77777777" w:rsidR="00D52BEF" w:rsidRPr="007A5AD0" w:rsidRDefault="00D52BEF" w:rsidP="00D52BEF">
      <w:pPr>
        <w:spacing w:after="120" w:line="240" w:lineRule="auto"/>
        <w:rPr>
          <w:lang w:val="sl-SI"/>
        </w:rPr>
      </w:pPr>
    </w:p>
    <w:p w14:paraId="4E8FF9CF" w14:textId="5523BA22" w:rsidR="00BC28E3" w:rsidRDefault="00536D3D" w:rsidP="00333D5C">
      <w:pPr>
        <w:pStyle w:val="Heading2"/>
        <w:spacing w:before="0" w:line="240" w:lineRule="auto"/>
        <w:rPr>
          <w:color w:val="000000"/>
          <w:lang w:val="sl-SI"/>
        </w:rPr>
      </w:pPr>
      <w:r>
        <w:rPr>
          <w:color w:val="000000"/>
          <w:lang w:val="sl-SI"/>
        </w:rPr>
        <w:lastRenderedPageBreak/>
        <w:t>7.</w:t>
      </w:r>
      <w:r w:rsidR="00BC28E3" w:rsidRPr="007A5AD0">
        <w:rPr>
          <w:color w:val="000000"/>
          <w:lang w:val="sl-SI"/>
        </w:rPr>
        <w:t xml:space="preserve"> DOLGOROČNI VPLIV PROJEKTA</w:t>
      </w:r>
    </w:p>
    <w:p w14:paraId="3B9721E6" w14:textId="77777777" w:rsidR="006B5AA3" w:rsidRPr="006B5AA3" w:rsidRDefault="006B5AA3" w:rsidP="00D52BEF">
      <w:pPr>
        <w:spacing w:after="0"/>
        <w:rPr>
          <w:lang w:val="sl-SI"/>
        </w:rPr>
      </w:pPr>
    </w:p>
    <w:p w14:paraId="046F5A1D" w14:textId="77777777" w:rsidR="00BC28E3" w:rsidRDefault="00BC28E3" w:rsidP="00D52BEF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Opišite pričakovane dolgoročne učinke projekta za mlade in lokalno skupnost.</w:t>
      </w:r>
    </w:p>
    <w:p w14:paraId="738D65A7" w14:textId="77777777" w:rsidR="00D52BEF" w:rsidRPr="007A5AD0" w:rsidRDefault="00D52BEF" w:rsidP="00D52BEF">
      <w:pPr>
        <w:pStyle w:val="NormalWeb"/>
        <w:spacing w:before="0" w:beforeAutospacing="0" w:after="120" w:afterAutospacing="0"/>
        <w:rPr>
          <w:color w:val="000000"/>
          <w:lang w:val="sl-SI"/>
        </w:rPr>
      </w:pPr>
    </w:p>
    <w:p w14:paraId="3EE0AAD4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5B8AC315">
          <v:rect id="Rectangle 194" o:spid="_x0000_s2147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4C066BDE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288FA3C9">
          <v:rect id="Rectangle 192" o:spid="_x0000_s2146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2D651039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1DBCA8A0">
          <v:rect id="Rectangle 190" o:spid="_x0000_s2145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192C15C1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0918277E">
          <v:rect id="Rectangle 188" o:spid="_x0000_s2144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4B4B45AF" w14:textId="77777777" w:rsidR="00BC28E3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75A1A89F">
          <v:rect id="Rectangle 186" o:spid="_x0000_s2143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3577E7EB" w14:textId="77777777" w:rsidR="00D52BEF" w:rsidRPr="007A5AD0" w:rsidRDefault="00D52BEF" w:rsidP="00D52BEF">
      <w:pPr>
        <w:spacing w:after="120" w:line="240" w:lineRule="auto"/>
        <w:rPr>
          <w:lang w:val="sl-SI"/>
        </w:rPr>
      </w:pPr>
    </w:p>
    <w:p w14:paraId="21BD29BC" w14:textId="77777777" w:rsidR="00BC28E3" w:rsidRDefault="00BC28E3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9. VKLJUČEVANJE MLADIH</w:t>
      </w:r>
    </w:p>
    <w:p w14:paraId="7ADA2712" w14:textId="77777777" w:rsidR="006B5AA3" w:rsidRPr="006B5AA3" w:rsidRDefault="006B5AA3" w:rsidP="00D52BEF">
      <w:pPr>
        <w:spacing w:after="0"/>
        <w:rPr>
          <w:lang w:val="sl-SI"/>
        </w:rPr>
      </w:pPr>
    </w:p>
    <w:p w14:paraId="70F6DEFF" w14:textId="77777777" w:rsidR="00BC28E3" w:rsidRPr="007A5AD0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Opišite sodelovanje mladih pri:</w:t>
      </w:r>
    </w:p>
    <w:p w14:paraId="49D5C456" w14:textId="77777777" w:rsidR="00BC28E3" w:rsidRPr="007A5AD0" w:rsidRDefault="00BC28E3" w:rsidP="00333D5C">
      <w:pPr>
        <w:pStyle w:val="NormalWeb"/>
        <w:numPr>
          <w:ilvl w:val="0"/>
          <w:numId w:val="16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načrtovanju projekta,</w:t>
      </w:r>
    </w:p>
    <w:p w14:paraId="28DA0012" w14:textId="77777777" w:rsidR="00BC28E3" w:rsidRPr="007A5AD0" w:rsidRDefault="00BC28E3" w:rsidP="00333D5C">
      <w:pPr>
        <w:pStyle w:val="NormalWeb"/>
        <w:numPr>
          <w:ilvl w:val="0"/>
          <w:numId w:val="16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organizaciji projekta,</w:t>
      </w:r>
    </w:p>
    <w:p w14:paraId="4E416A6F" w14:textId="77777777" w:rsidR="00BC28E3" w:rsidRPr="007A5AD0" w:rsidRDefault="00BC28E3" w:rsidP="00333D5C">
      <w:pPr>
        <w:pStyle w:val="NormalWeb"/>
        <w:numPr>
          <w:ilvl w:val="0"/>
          <w:numId w:val="16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izvedbi projekta,</w:t>
      </w:r>
    </w:p>
    <w:p w14:paraId="3E9D117F" w14:textId="77777777" w:rsidR="00BC28E3" w:rsidRDefault="00BC28E3" w:rsidP="00333D5C">
      <w:pPr>
        <w:pStyle w:val="NormalWeb"/>
        <w:numPr>
          <w:ilvl w:val="0"/>
          <w:numId w:val="16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evalvaciji projekta.</w:t>
      </w:r>
    </w:p>
    <w:p w14:paraId="16692CE6" w14:textId="77777777" w:rsidR="00D52BEF" w:rsidRPr="007A5AD0" w:rsidRDefault="00D52BEF" w:rsidP="00D52BEF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AB50191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31BEEA5C">
          <v:rect id="Rectangle 184" o:spid="_x0000_s2142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7D09D5A3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1D1D9F4A">
          <v:rect id="Rectangle 182" o:spid="_x0000_s2141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7D55D6BB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73620124">
          <v:rect id="Rectangle 180" o:spid="_x0000_s2140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611BC256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3730F636">
          <v:rect id="Rectangle 178" o:spid="_x0000_s2139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00FB4792" w14:textId="77777777" w:rsidR="00BC28E3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7B362ECF">
          <v:rect id="Rectangle 176" o:spid="_x0000_s2138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3A117ED5" w14:textId="77777777" w:rsidR="00D52BEF" w:rsidRPr="007A5AD0" w:rsidRDefault="00D52BEF" w:rsidP="00D52BEF">
      <w:pPr>
        <w:spacing w:after="120" w:line="240" w:lineRule="auto"/>
        <w:rPr>
          <w:lang w:val="sl-SI"/>
        </w:rPr>
      </w:pPr>
    </w:p>
    <w:p w14:paraId="42F555D9" w14:textId="77777777" w:rsidR="00BC28E3" w:rsidRDefault="00BC28E3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10. UTEMELJITEV POTREBE PO IZVEDBI PROJEKTA</w:t>
      </w:r>
    </w:p>
    <w:p w14:paraId="606B1EA2" w14:textId="77777777" w:rsidR="006B5AA3" w:rsidRPr="006B5AA3" w:rsidRDefault="006B5AA3" w:rsidP="00D52BEF">
      <w:pPr>
        <w:spacing w:after="0"/>
        <w:rPr>
          <w:lang w:val="sl-SI"/>
        </w:rPr>
      </w:pPr>
    </w:p>
    <w:p w14:paraId="58EB4D4F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Katere potrebe mladih oziroma lokalne skupnosti projekt naslavlja?</w:t>
      </w:r>
    </w:p>
    <w:p w14:paraId="249AA688" w14:textId="77777777" w:rsidR="00D52BEF" w:rsidRPr="007A5AD0" w:rsidRDefault="00D52BEF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601AF15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 w:rsidRPr="001F0D76">
        <w:rPr>
          <w:noProof/>
          <w:lang w:val="sl-SI"/>
        </w:rPr>
        <w:pict w14:anchorId="3FD63495">
          <v:rect id="_x0000_i1118" alt="" style="width:378.65pt;height:.05pt;mso-width-percent:0;mso-height-percent:0;mso-width-percent:0;mso-height-percent:0" o:hrpct="839" o:hralign="center" o:hrstd="t" o:hr="t" fillcolor="#a0a0a0" stroked="f"/>
        </w:pict>
      </w:r>
    </w:p>
    <w:p w14:paraId="19A69B3D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 w:rsidRPr="001F0D76">
        <w:rPr>
          <w:noProof/>
          <w:lang w:val="sl-SI"/>
        </w:rPr>
        <w:pict w14:anchorId="5A698F65">
          <v:rect id="_x0000_i1117" alt="" style="width:378.65pt;height:.05pt;mso-width-percent:0;mso-height-percent:0;mso-width-percent:0;mso-height-percent:0" o:hrpct="839" o:hralign="center" o:hrstd="t" o:hr="t" fillcolor="#a0a0a0" stroked="f"/>
        </w:pict>
      </w:r>
    </w:p>
    <w:p w14:paraId="279E2823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 w:rsidRPr="001F0D76">
        <w:rPr>
          <w:noProof/>
          <w:lang w:val="sl-SI"/>
        </w:rPr>
        <w:pict w14:anchorId="48D39571">
          <v:rect id="_x0000_i1116" alt="" style="width:378.65pt;height:.05pt;mso-width-percent:0;mso-height-percent:0;mso-width-percent:0;mso-height-percent:0" o:hrpct="839" o:hralign="center" o:hrstd="t" o:hr="t" fillcolor="#a0a0a0" stroked="f"/>
        </w:pict>
      </w:r>
    </w:p>
    <w:p w14:paraId="79768A4C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 w:rsidRPr="001F0D76">
        <w:rPr>
          <w:noProof/>
          <w:lang w:val="sl-SI"/>
        </w:rPr>
        <w:pict w14:anchorId="382C0BE0">
          <v:rect id="_x0000_i1115" alt="" style="width:431.9pt;height:.05pt;mso-width-percent:0;mso-height-percent:0;mso-width-percent:0;mso-height-percent:0" o:hrpct="957" o:hralign="center" o:hrstd="t" o:hr="t" fillcolor="#a0a0a0" stroked="f"/>
        </w:pict>
      </w:r>
    </w:p>
    <w:p w14:paraId="66AB2A58" w14:textId="77777777" w:rsidR="004674DC" w:rsidRPr="007A5AD0" w:rsidRDefault="00A96348" w:rsidP="004674DC">
      <w:pPr>
        <w:spacing w:after="120" w:line="240" w:lineRule="auto"/>
        <w:rPr>
          <w:lang w:val="sl-SI"/>
        </w:rPr>
      </w:pPr>
      <w:r w:rsidRPr="001F0D76">
        <w:rPr>
          <w:noProof/>
          <w:lang w:val="sl-SI"/>
        </w:rPr>
        <w:pict w14:anchorId="33CC316E">
          <v:rect id="_x0000_i1114" alt="" style="width:378.65pt;height:.05pt;mso-width-percent:0;mso-height-percent:0;mso-width-percent:0;mso-height-percent:0" o:hrpct="839" o:hralign="center" o:hrstd="t" o:hr="t" fillcolor="#a0a0a0" stroked="f"/>
        </w:pict>
      </w:r>
    </w:p>
    <w:p w14:paraId="20888177" w14:textId="77777777" w:rsidR="004674DC" w:rsidRPr="007A5AD0" w:rsidRDefault="00A96348" w:rsidP="004674DC">
      <w:pPr>
        <w:spacing w:after="120" w:line="240" w:lineRule="auto"/>
        <w:rPr>
          <w:lang w:val="sl-SI"/>
        </w:rPr>
      </w:pPr>
      <w:r w:rsidRPr="001F0D76">
        <w:rPr>
          <w:noProof/>
          <w:lang w:val="sl-SI"/>
        </w:rPr>
        <w:pict w14:anchorId="422EA5B4">
          <v:rect id="_x0000_i1113" alt="" style="width:378.65pt;height:.05pt;mso-width-percent:0;mso-height-percent:0;mso-width-percent:0;mso-height-percent:0" o:hrpct="839" o:hralign="center" o:hrstd="t" o:hr="t" fillcolor="#a0a0a0" stroked="f"/>
        </w:pict>
      </w:r>
    </w:p>
    <w:p w14:paraId="519D0351" w14:textId="77777777" w:rsidR="004674DC" w:rsidRPr="007A5AD0" w:rsidRDefault="00A96348" w:rsidP="004674DC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381FB4EB">
          <v:rect id="Horizontal Line 292" o:spid="_x0000_s2137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" filled="f">
            <o:lock v:ext="edit" rotation="t" aspectratio="t" verticies="t" text="t" shapetype="t"/>
            <w10:anchorlock/>
          </v:rect>
        </w:pict>
      </w:r>
    </w:p>
    <w:p w14:paraId="2192F7F9" w14:textId="77777777" w:rsidR="004674DC" w:rsidRPr="007A5AD0" w:rsidRDefault="004674DC" w:rsidP="00D52BEF">
      <w:pPr>
        <w:spacing w:after="120" w:line="240" w:lineRule="auto"/>
        <w:rPr>
          <w:lang w:val="sl-SI"/>
        </w:rPr>
      </w:pPr>
    </w:p>
    <w:p w14:paraId="68C298E9" w14:textId="77777777" w:rsidR="00BC28E3" w:rsidRDefault="00BC28E3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lastRenderedPageBreak/>
        <w:t>11. SODELOVANJE PROSTOVOLJCEV</w:t>
      </w:r>
    </w:p>
    <w:p w14:paraId="26C1192C" w14:textId="77777777" w:rsidR="006B5AA3" w:rsidRDefault="006B5AA3" w:rsidP="00D52BEF">
      <w:pPr>
        <w:spacing w:after="0"/>
        <w:rPr>
          <w:lang w:val="sl-SI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539"/>
        <w:gridCol w:w="3969"/>
        <w:gridCol w:w="1559"/>
      </w:tblGrid>
      <w:tr w:rsidR="00D52BEF" w14:paraId="334CA3F7" w14:textId="281697A5" w:rsidTr="00D52BEF">
        <w:trPr>
          <w:trHeight w:val="429"/>
        </w:trPr>
        <w:tc>
          <w:tcPr>
            <w:tcW w:w="3539" w:type="dxa"/>
            <w:shd w:val="clear" w:color="auto" w:fill="C6D9F1" w:themeFill="text2" w:themeFillTint="33"/>
          </w:tcPr>
          <w:p w14:paraId="02A9BAD2" w14:textId="693651D1" w:rsidR="00D52BEF" w:rsidRPr="00D52BEF" w:rsidRDefault="00D52BEF" w:rsidP="00A641E6">
            <w:pPr>
              <w:jc w:val="center"/>
              <w:rPr>
                <w:b/>
                <w:bCs/>
                <w:sz w:val="24"/>
                <w:szCs w:val="24"/>
                <w:lang w:val="sl-SI"/>
              </w:rPr>
            </w:pPr>
            <w:r w:rsidRPr="00D52BEF">
              <w:rPr>
                <w:b/>
                <w:bCs/>
                <w:sz w:val="24"/>
                <w:szCs w:val="24"/>
                <w:lang w:val="sl-SI"/>
              </w:rPr>
              <w:t>Ime in priimek</w:t>
            </w:r>
          </w:p>
        </w:tc>
        <w:tc>
          <w:tcPr>
            <w:tcW w:w="3969" w:type="dxa"/>
            <w:shd w:val="clear" w:color="auto" w:fill="C6D9F1" w:themeFill="text2" w:themeFillTint="33"/>
          </w:tcPr>
          <w:p w14:paraId="4470B7EC" w14:textId="721A779A" w:rsidR="00D52BEF" w:rsidRDefault="00D52BEF" w:rsidP="00A641E6">
            <w:pPr>
              <w:jc w:val="center"/>
              <w:rPr>
                <w:sz w:val="24"/>
                <w:szCs w:val="24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Naloga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14:paraId="05C468DD" w14:textId="43ECC173" w:rsidR="00D52BEF" w:rsidRDefault="00D52BEF" w:rsidP="00A641E6">
            <w:pPr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Predvideno št. ur</w:t>
            </w:r>
          </w:p>
        </w:tc>
      </w:tr>
      <w:tr w:rsidR="00D52BEF" w14:paraId="10A8755E" w14:textId="5AF7AA8B" w:rsidTr="00D52BEF">
        <w:trPr>
          <w:trHeight w:val="447"/>
        </w:trPr>
        <w:tc>
          <w:tcPr>
            <w:tcW w:w="3539" w:type="dxa"/>
          </w:tcPr>
          <w:p w14:paraId="1E3B134C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3969" w:type="dxa"/>
          </w:tcPr>
          <w:p w14:paraId="5B6018E8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1559" w:type="dxa"/>
          </w:tcPr>
          <w:p w14:paraId="6A56828A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</w:tr>
      <w:tr w:rsidR="00D52BEF" w14:paraId="7B9AC6C2" w14:textId="13DAE57E" w:rsidTr="00D52BEF">
        <w:trPr>
          <w:trHeight w:val="467"/>
        </w:trPr>
        <w:tc>
          <w:tcPr>
            <w:tcW w:w="3539" w:type="dxa"/>
          </w:tcPr>
          <w:p w14:paraId="29AB5F02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3969" w:type="dxa"/>
          </w:tcPr>
          <w:p w14:paraId="2E688A9F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1559" w:type="dxa"/>
          </w:tcPr>
          <w:p w14:paraId="4FA2C1D4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</w:tr>
      <w:tr w:rsidR="00D52BEF" w14:paraId="0124A1C3" w14:textId="31F2BE8E" w:rsidTr="00D52BEF">
        <w:trPr>
          <w:trHeight w:val="467"/>
        </w:trPr>
        <w:tc>
          <w:tcPr>
            <w:tcW w:w="3539" w:type="dxa"/>
          </w:tcPr>
          <w:p w14:paraId="7BC7E7E0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3969" w:type="dxa"/>
          </w:tcPr>
          <w:p w14:paraId="3F176FB1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1559" w:type="dxa"/>
          </w:tcPr>
          <w:p w14:paraId="48850D93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</w:tr>
      <w:tr w:rsidR="00D52BEF" w14:paraId="615C37E0" w14:textId="33669EE3" w:rsidTr="00D52BEF">
        <w:trPr>
          <w:trHeight w:val="447"/>
        </w:trPr>
        <w:tc>
          <w:tcPr>
            <w:tcW w:w="3539" w:type="dxa"/>
          </w:tcPr>
          <w:p w14:paraId="755E5BC0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3969" w:type="dxa"/>
          </w:tcPr>
          <w:p w14:paraId="3FF2D182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1559" w:type="dxa"/>
          </w:tcPr>
          <w:p w14:paraId="02EA462E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</w:tr>
    </w:tbl>
    <w:p w14:paraId="33FB27B9" w14:textId="77777777" w:rsidR="00D52BEF" w:rsidRDefault="00D52BEF" w:rsidP="00D52BEF">
      <w:pPr>
        <w:spacing w:after="0"/>
        <w:rPr>
          <w:lang w:val="sl-SI"/>
        </w:rPr>
      </w:pPr>
    </w:p>
    <w:p w14:paraId="1B9A3978" w14:textId="77777777" w:rsidR="00D52BEF" w:rsidRDefault="00D52BEF" w:rsidP="00D52BEF">
      <w:pPr>
        <w:spacing w:after="0"/>
        <w:rPr>
          <w:lang w:val="sl-SI"/>
        </w:rPr>
      </w:pPr>
    </w:p>
    <w:p w14:paraId="32483DF8" w14:textId="77777777" w:rsidR="00BC28E3" w:rsidRPr="007A5AD0" w:rsidRDefault="00BC28E3" w:rsidP="00D52BEF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Skupno število prostovoljskih ur:</w:t>
      </w:r>
    </w:p>
    <w:p w14:paraId="187E24C5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02D8F8A4">
          <v:rect id="Rectangle 174" o:spid="_x0000_s2136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3A554C98" w14:textId="7229EF92" w:rsidR="00BC28E3" w:rsidRPr="007A5AD0" w:rsidRDefault="00BC28E3" w:rsidP="00D52BEF">
      <w:pPr>
        <w:spacing w:after="120" w:line="240" w:lineRule="auto"/>
        <w:rPr>
          <w:lang w:val="sl-SI"/>
        </w:rPr>
      </w:pPr>
    </w:p>
    <w:p w14:paraId="75683171" w14:textId="77777777" w:rsidR="00BC28E3" w:rsidRDefault="00BC28E3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12. EVALVACIJA PROJEKTA</w:t>
      </w:r>
    </w:p>
    <w:p w14:paraId="745CA921" w14:textId="77777777" w:rsidR="006B5AA3" w:rsidRPr="006B5AA3" w:rsidRDefault="006B5AA3" w:rsidP="00D52BEF">
      <w:pPr>
        <w:spacing w:after="0"/>
        <w:rPr>
          <w:lang w:val="sl-SI"/>
        </w:rPr>
      </w:pPr>
    </w:p>
    <w:p w14:paraId="393DAE2B" w14:textId="77777777" w:rsidR="00BC28E3" w:rsidRDefault="00BC28E3" w:rsidP="00D52BEF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 kakšen način boste spremljali in vrednotili uspešnost projekta?</w:t>
      </w:r>
    </w:p>
    <w:p w14:paraId="0B6CF320" w14:textId="77777777" w:rsidR="00D52BEF" w:rsidRPr="007A5AD0" w:rsidRDefault="00D52BEF" w:rsidP="00D52BEF">
      <w:pPr>
        <w:pStyle w:val="NormalWeb"/>
        <w:spacing w:before="0" w:beforeAutospacing="0" w:after="120" w:afterAutospacing="0"/>
        <w:rPr>
          <w:color w:val="000000"/>
          <w:lang w:val="sl-SI"/>
        </w:rPr>
      </w:pPr>
    </w:p>
    <w:p w14:paraId="0E4F73AD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3E993498">
          <v:rect id="Rectangle 172" o:spid="_x0000_s2135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19157556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145BCC15">
          <v:rect id="Rectangle 170" o:spid="_x0000_s2134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674334A3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1C9909D0">
          <v:rect id="Rectangle 168" o:spid="_x0000_s2133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18474D99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2FB29024">
          <v:rect id="Rectangle 166" o:spid="_x0000_s2132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0278AE25" w14:textId="77777777" w:rsidR="00BC28E3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163B49E5">
          <v:rect id="Rectangle 164" o:spid="_x0000_s2131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5475D033" w14:textId="77777777" w:rsidR="00D52BEF" w:rsidRPr="007A5AD0" w:rsidRDefault="00D52BEF" w:rsidP="00D52BEF">
      <w:pPr>
        <w:spacing w:after="120" w:line="240" w:lineRule="auto"/>
        <w:rPr>
          <w:lang w:val="sl-SI"/>
        </w:rPr>
      </w:pPr>
    </w:p>
    <w:p w14:paraId="6ABD6076" w14:textId="77777777" w:rsidR="00BC28E3" w:rsidRDefault="00BC28E3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13. PROMOCIJA PROJEKTA IN SOFINANCERJA</w:t>
      </w:r>
    </w:p>
    <w:p w14:paraId="746D02C1" w14:textId="77777777" w:rsidR="006B5AA3" w:rsidRPr="006B5AA3" w:rsidRDefault="006B5AA3" w:rsidP="00D52BEF">
      <w:pPr>
        <w:spacing w:after="0"/>
        <w:rPr>
          <w:lang w:val="sl-SI"/>
        </w:rPr>
      </w:pPr>
    </w:p>
    <w:p w14:paraId="7E2A7059" w14:textId="77777777" w:rsidR="00BC28E3" w:rsidRDefault="00BC28E3" w:rsidP="00D52BEF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Opišite promocijske aktivnosti projekta.</w:t>
      </w:r>
    </w:p>
    <w:p w14:paraId="05A1948A" w14:textId="77777777" w:rsidR="00D52BEF" w:rsidRPr="007A5AD0" w:rsidRDefault="00D52BEF" w:rsidP="00D52BEF">
      <w:pPr>
        <w:pStyle w:val="NormalWeb"/>
        <w:spacing w:before="0" w:beforeAutospacing="0" w:after="120" w:afterAutospacing="0"/>
        <w:rPr>
          <w:color w:val="000000"/>
          <w:lang w:val="sl-SI"/>
        </w:rPr>
      </w:pPr>
    </w:p>
    <w:p w14:paraId="3D25033D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1E43538D">
          <v:rect id="Rectangle 162" o:spid="_x0000_s2130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4FFA0D35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502A28A6">
          <v:rect id="Rectangle 160" o:spid="_x0000_s2129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46D9801F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02B50C4B">
          <v:rect id="Rectangle 158" o:spid="_x0000_s2128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2115053F" w14:textId="77777777" w:rsidR="00BC28E3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1631E18F">
          <v:rect id="Rectangle 156" o:spid="_x0000_s2127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1BA2FE72" w14:textId="77777777" w:rsidR="00D52BEF" w:rsidRPr="007A5AD0" w:rsidRDefault="00D52BEF" w:rsidP="00D52BEF">
      <w:pPr>
        <w:spacing w:after="120" w:line="240" w:lineRule="auto"/>
        <w:rPr>
          <w:lang w:val="sl-SI"/>
        </w:rPr>
      </w:pPr>
    </w:p>
    <w:p w14:paraId="3E770F83" w14:textId="77777777" w:rsidR="00BC28E3" w:rsidRDefault="00BC28E3" w:rsidP="00D52BEF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 kakšen način boste navajali Občino Divača kot sofinancerja?</w:t>
      </w:r>
    </w:p>
    <w:p w14:paraId="65F7A71E" w14:textId="77777777" w:rsidR="00D52BEF" w:rsidRPr="007A5AD0" w:rsidRDefault="00D52BEF" w:rsidP="00D52BEF">
      <w:pPr>
        <w:pStyle w:val="NormalWeb"/>
        <w:spacing w:before="0" w:beforeAutospacing="0" w:after="120" w:afterAutospacing="0"/>
        <w:rPr>
          <w:color w:val="000000"/>
          <w:lang w:val="sl-SI"/>
        </w:rPr>
      </w:pPr>
    </w:p>
    <w:p w14:paraId="789AF552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586DAAB2">
          <v:rect id="Rectangle 154" o:spid="_x0000_s2126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6BC237BC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4459ED2D">
          <v:rect id="Rectangle 152" o:spid="_x0000_s2125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14E10556" w14:textId="77777777" w:rsidR="00BC28E3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28C5CAC5">
          <v:rect id="Rectangle 150" o:spid="_x0000_s2124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6D6EF8A2" w14:textId="77777777" w:rsidR="00D52BEF" w:rsidRPr="007A5AD0" w:rsidRDefault="00D52BEF" w:rsidP="00D52BEF">
      <w:pPr>
        <w:spacing w:after="120" w:line="240" w:lineRule="auto"/>
        <w:rPr>
          <w:lang w:val="sl-SI"/>
        </w:rPr>
      </w:pPr>
    </w:p>
    <w:p w14:paraId="17966639" w14:textId="77777777" w:rsidR="00BC28E3" w:rsidRDefault="00BC28E3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14. SINERGIJSKI UČINKI</w:t>
      </w:r>
    </w:p>
    <w:p w14:paraId="10DD0C3F" w14:textId="77777777" w:rsidR="006B5AA3" w:rsidRPr="006B5AA3" w:rsidRDefault="006B5AA3" w:rsidP="00D52BEF">
      <w:pPr>
        <w:spacing w:after="0"/>
        <w:rPr>
          <w:lang w:val="sl-SI"/>
        </w:rPr>
      </w:pPr>
    </w:p>
    <w:p w14:paraId="7FDC5219" w14:textId="77777777" w:rsidR="00BC28E3" w:rsidRDefault="00BC28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Navedite organizacije oziroma partnerje, vključene v projekt.</w:t>
      </w:r>
    </w:p>
    <w:p w14:paraId="6415BD65" w14:textId="77777777" w:rsidR="00D52BEF" w:rsidRDefault="00D52BEF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tbl>
      <w:tblPr>
        <w:tblStyle w:val="TableGrid"/>
        <w:tblW w:w="8970" w:type="dxa"/>
        <w:tblLook w:val="04A0" w:firstRow="1" w:lastRow="0" w:firstColumn="1" w:lastColumn="0" w:noHBand="0" w:noVBand="1"/>
      </w:tblPr>
      <w:tblGrid>
        <w:gridCol w:w="3114"/>
        <w:gridCol w:w="5856"/>
      </w:tblGrid>
      <w:tr w:rsidR="00D52BEF" w14:paraId="321F5650" w14:textId="77777777" w:rsidTr="00D52BEF">
        <w:trPr>
          <w:trHeight w:val="429"/>
        </w:trPr>
        <w:tc>
          <w:tcPr>
            <w:tcW w:w="3114" w:type="dxa"/>
            <w:shd w:val="clear" w:color="auto" w:fill="C6D9F1" w:themeFill="text2" w:themeFillTint="33"/>
          </w:tcPr>
          <w:p w14:paraId="08FB26F7" w14:textId="0F31BA32" w:rsidR="00D52BEF" w:rsidRDefault="00D52BEF" w:rsidP="00A641E6">
            <w:pPr>
              <w:jc w:val="center"/>
              <w:rPr>
                <w:sz w:val="24"/>
                <w:szCs w:val="24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Organizacija</w:t>
            </w:r>
          </w:p>
        </w:tc>
        <w:tc>
          <w:tcPr>
            <w:tcW w:w="5856" w:type="dxa"/>
            <w:shd w:val="clear" w:color="auto" w:fill="C6D9F1" w:themeFill="text2" w:themeFillTint="33"/>
          </w:tcPr>
          <w:p w14:paraId="2612965E" w14:textId="33946BE3" w:rsidR="00D52BEF" w:rsidRDefault="00D52BEF" w:rsidP="00A641E6">
            <w:pPr>
              <w:jc w:val="center"/>
              <w:rPr>
                <w:sz w:val="24"/>
                <w:szCs w:val="24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Vloga v projektu</w:t>
            </w:r>
          </w:p>
        </w:tc>
      </w:tr>
      <w:tr w:rsidR="00D52BEF" w14:paraId="500C098B" w14:textId="77777777" w:rsidTr="00D52BEF">
        <w:trPr>
          <w:trHeight w:val="447"/>
        </w:trPr>
        <w:tc>
          <w:tcPr>
            <w:tcW w:w="3114" w:type="dxa"/>
          </w:tcPr>
          <w:p w14:paraId="773EFD72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5856" w:type="dxa"/>
          </w:tcPr>
          <w:p w14:paraId="468DFC12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</w:tr>
      <w:tr w:rsidR="00D52BEF" w14:paraId="7062756B" w14:textId="77777777" w:rsidTr="00D52BEF">
        <w:trPr>
          <w:trHeight w:val="467"/>
        </w:trPr>
        <w:tc>
          <w:tcPr>
            <w:tcW w:w="3114" w:type="dxa"/>
          </w:tcPr>
          <w:p w14:paraId="78D6EC83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5856" w:type="dxa"/>
          </w:tcPr>
          <w:p w14:paraId="683C67AE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</w:tr>
      <w:tr w:rsidR="00D52BEF" w14:paraId="187AAB15" w14:textId="77777777" w:rsidTr="00D52BEF">
        <w:trPr>
          <w:trHeight w:val="467"/>
        </w:trPr>
        <w:tc>
          <w:tcPr>
            <w:tcW w:w="3114" w:type="dxa"/>
          </w:tcPr>
          <w:p w14:paraId="0C3F89B4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5856" w:type="dxa"/>
          </w:tcPr>
          <w:p w14:paraId="7C926D5E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</w:tr>
      <w:tr w:rsidR="00D52BEF" w14:paraId="094DF096" w14:textId="77777777" w:rsidTr="00D52BEF">
        <w:trPr>
          <w:trHeight w:val="447"/>
        </w:trPr>
        <w:tc>
          <w:tcPr>
            <w:tcW w:w="3114" w:type="dxa"/>
          </w:tcPr>
          <w:p w14:paraId="350208E4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  <w:tc>
          <w:tcPr>
            <w:tcW w:w="5856" w:type="dxa"/>
          </w:tcPr>
          <w:p w14:paraId="2A1BD883" w14:textId="77777777" w:rsidR="00D52BEF" w:rsidRDefault="00D52BEF" w:rsidP="00A641E6">
            <w:pPr>
              <w:rPr>
                <w:sz w:val="24"/>
                <w:szCs w:val="24"/>
                <w:lang w:val="sl-SI"/>
              </w:rPr>
            </w:pPr>
          </w:p>
        </w:tc>
      </w:tr>
    </w:tbl>
    <w:p w14:paraId="31F3EBFF" w14:textId="77777777" w:rsidR="00D52BEF" w:rsidRDefault="00D52BEF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3042AD32" w14:textId="77777777" w:rsidR="00D52BEF" w:rsidRPr="007A5AD0" w:rsidRDefault="00D52BEF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FC7C963" w14:textId="77777777" w:rsidR="00BC28E3" w:rsidRDefault="00BC28E3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15. MOŽNOST NADGRADNJE PROJEKTA</w:t>
      </w:r>
    </w:p>
    <w:p w14:paraId="213B46B0" w14:textId="77777777" w:rsidR="006B5AA3" w:rsidRPr="006B5AA3" w:rsidRDefault="006B5AA3" w:rsidP="00D52BEF">
      <w:pPr>
        <w:spacing w:after="0"/>
        <w:rPr>
          <w:lang w:val="sl-SI"/>
        </w:rPr>
      </w:pPr>
    </w:p>
    <w:p w14:paraId="3E85B3C1" w14:textId="77777777" w:rsidR="00BC28E3" w:rsidRDefault="00BC28E3" w:rsidP="00D52BEF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Opišite možnosti nadaljevanja oziroma nadgradnje projekta.</w:t>
      </w:r>
    </w:p>
    <w:p w14:paraId="3204FC74" w14:textId="77777777" w:rsidR="00D52BEF" w:rsidRPr="007A5AD0" w:rsidRDefault="00D52BEF" w:rsidP="00D52BEF">
      <w:pPr>
        <w:pStyle w:val="NormalWeb"/>
        <w:spacing w:before="0" w:beforeAutospacing="0" w:after="120" w:afterAutospacing="0"/>
        <w:rPr>
          <w:color w:val="000000"/>
          <w:lang w:val="sl-SI"/>
        </w:rPr>
      </w:pPr>
    </w:p>
    <w:p w14:paraId="2A4DD652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63055F26">
          <v:rect id="Rectangle 148" o:spid="_x0000_s2123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0723CE27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6CC2FFEE">
          <v:rect id="Rectangle 146" o:spid="_x0000_s2122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03A850CA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11BC05DC">
          <v:rect id="Rectangle 144" o:spid="_x0000_s2121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6B3005B6" w14:textId="77777777" w:rsidR="00BC28E3" w:rsidRPr="007A5AD0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6BEB94B8">
          <v:rect id="Rectangle 142" o:spid="_x0000_s2120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2C57F707" w14:textId="77777777" w:rsidR="00BC28E3" w:rsidRDefault="00A96348" w:rsidP="00D52BEF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21D7EA10">
          <v:rect id="Rectangle 140" o:spid="_x0000_s2119" style="width:395.7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" filled="f">
            <o:lock v:ext="edit" aspectratio="t"/>
            <w10:anchorlock/>
          </v:rect>
        </w:pict>
      </w:r>
    </w:p>
    <w:p w14:paraId="06F46BE5" w14:textId="77777777" w:rsidR="00D52BEF" w:rsidRPr="007A5AD0" w:rsidRDefault="00D52BEF" w:rsidP="00D52BEF">
      <w:pPr>
        <w:spacing w:after="120" w:line="240" w:lineRule="auto"/>
        <w:rPr>
          <w:lang w:val="sl-SI"/>
        </w:rPr>
      </w:pPr>
    </w:p>
    <w:p w14:paraId="45AC8E33" w14:textId="77777777" w:rsidR="00BC28E3" w:rsidRDefault="00BC28E3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16. PRIČAKOVANI REZULTATI IN KAZALNIKI</w:t>
      </w:r>
    </w:p>
    <w:p w14:paraId="5DAB3F63" w14:textId="77777777" w:rsidR="006B5AA3" w:rsidRDefault="006B5AA3" w:rsidP="00D52BEF">
      <w:pPr>
        <w:spacing w:after="0"/>
        <w:rPr>
          <w:lang w:val="sl-SI"/>
        </w:rPr>
      </w:pPr>
    </w:p>
    <w:p w14:paraId="0FC3C9F9" w14:textId="77777777" w:rsidR="00D52BEF" w:rsidRDefault="00D52BEF" w:rsidP="00D52BEF">
      <w:pPr>
        <w:spacing w:after="0"/>
        <w:rPr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2552"/>
      </w:tblGrid>
      <w:tr w:rsidR="00D52BEF" w14:paraId="2BCDBCFA" w14:textId="77777777" w:rsidTr="00536D3D">
        <w:tc>
          <w:tcPr>
            <w:tcW w:w="4531" w:type="dxa"/>
            <w:shd w:val="clear" w:color="auto" w:fill="C6D9F1" w:themeFill="text2" w:themeFillTint="33"/>
            <w:vAlign w:val="center"/>
          </w:tcPr>
          <w:p w14:paraId="2EFD3D9B" w14:textId="6A219519" w:rsidR="00D52BEF" w:rsidRDefault="00D52BEF" w:rsidP="00D52BEF">
            <w:pPr>
              <w:jc w:val="center"/>
              <w:rPr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Kazalnik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14:paraId="4431210D" w14:textId="52868569" w:rsidR="00D52BEF" w:rsidRDefault="00D52BEF" w:rsidP="00D52BEF">
            <w:pPr>
              <w:jc w:val="center"/>
              <w:rPr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Načrtovana vrednost</w:t>
            </w:r>
          </w:p>
        </w:tc>
      </w:tr>
      <w:tr w:rsidR="00D52BEF" w14:paraId="2E460959" w14:textId="77777777" w:rsidTr="00536D3D">
        <w:tc>
          <w:tcPr>
            <w:tcW w:w="4531" w:type="dxa"/>
            <w:vAlign w:val="center"/>
          </w:tcPr>
          <w:p w14:paraId="0ED780B7" w14:textId="71787644" w:rsidR="00D52BEF" w:rsidRPr="00D52BEF" w:rsidRDefault="00D52BEF" w:rsidP="00D52BEF">
            <w:pPr>
              <w:rPr>
                <w:lang w:val="sl-SI"/>
              </w:rPr>
            </w:pPr>
            <w:r w:rsidRPr="00D52BEF">
              <w:rPr>
                <w:color w:val="000000"/>
                <w:lang w:val="sl-SI"/>
              </w:rPr>
              <w:t>Število izvedenih aktivnosti</w:t>
            </w:r>
          </w:p>
        </w:tc>
        <w:tc>
          <w:tcPr>
            <w:tcW w:w="2552" w:type="dxa"/>
          </w:tcPr>
          <w:p w14:paraId="7C71A14D" w14:textId="77777777" w:rsidR="00D52BEF" w:rsidRDefault="00D52BEF" w:rsidP="00D52BEF">
            <w:pPr>
              <w:rPr>
                <w:lang w:val="sl-SI"/>
              </w:rPr>
            </w:pPr>
          </w:p>
        </w:tc>
      </w:tr>
      <w:tr w:rsidR="00D52BEF" w14:paraId="58E29D5C" w14:textId="77777777" w:rsidTr="00536D3D">
        <w:tc>
          <w:tcPr>
            <w:tcW w:w="4531" w:type="dxa"/>
            <w:vAlign w:val="center"/>
          </w:tcPr>
          <w:p w14:paraId="4FE17745" w14:textId="43A5265D" w:rsidR="00D52BEF" w:rsidRPr="00D52BEF" w:rsidRDefault="00D52BEF" w:rsidP="00D52BEF">
            <w:pPr>
              <w:rPr>
                <w:lang w:val="sl-SI"/>
              </w:rPr>
            </w:pPr>
            <w:r w:rsidRPr="00D52BEF">
              <w:rPr>
                <w:color w:val="000000"/>
                <w:lang w:val="sl-SI"/>
              </w:rPr>
              <w:t>Število udeležencev</w:t>
            </w:r>
          </w:p>
        </w:tc>
        <w:tc>
          <w:tcPr>
            <w:tcW w:w="2552" w:type="dxa"/>
          </w:tcPr>
          <w:p w14:paraId="17A9670A" w14:textId="77777777" w:rsidR="00D52BEF" w:rsidRDefault="00D52BEF" w:rsidP="00D52BEF">
            <w:pPr>
              <w:rPr>
                <w:lang w:val="sl-SI"/>
              </w:rPr>
            </w:pPr>
          </w:p>
        </w:tc>
      </w:tr>
      <w:tr w:rsidR="00D52BEF" w14:paraId="1E39101F" w14:textId="77777777" w:rsidTr="00536D3D">
        <w:tc>
          <w:tcPr>
            <w:tcW w:w="4531" w:type="dxa"/>
            <w:vAlign w:val="center"/>
          </w:tcPr>
          <w:p w14:paraId="08BBAB24" w14:textId="31BDA7BC" w:rsidR="00D52BEF" w:rsidRPr="00D52BEF" w:rsidRDefault="00D52BEF" w:rsidP="00D52BEF">
            <w:pPr>
              <w:rPr>
                <w:lang w:val="sl-SI"/>
              </w:rPr>
            </w:pPr>
            <w:r w:rsidRPr="00D52BEF">
              <w:rPr>
                <w:color w:val="000000"/>
                <w:lang w:val="sl-SI"/>
              </w:rPr>
              <w:t>Število aktivno vključenih mladih</w:t>
            </w:r>
          </w:p>
        </w:tc>
        <w:tc>
          <w:tcPr>
            <w:tcW w:w="2552" w:type="dxa"/>
          </w:tcPr>
          <w:p w14:paraId="22A139F4" w14:textId="77777777" w:rsidR="00D52BEF" w:rsidRDefault="00D52BEF" w:rsidP="00D52BEF">
            <w:pPr>
              <w:rPr>
                <w:lang w:val="sl-SI"/>
              </w:rPr>
            </w:pPr>
          </w:p>
        </w:tc>
      </w:tr>
      <w:tr w:rsidR="00D52BEF" w14:paraId="2027B770" w14:textId="77777777" w:rsidTr="00536D3D">
        <w:tc>
          <w:tcPr>
            <w:tcW w:w="4531" w:type="dxa"/>
            <w:vAlign w:val="center"/>
          </w:tcPr>
          <w:p w14:paraId="0E2C3DDF" w14:textId="53D8AAFE" w:rsidR="00D52BEF" w:rsidRPr="00D52BEF" w:rsidRDefault="00D52BEF" w:rsidP="00D52BEF">
            <w:pPr>
              <w:rPr>
                <w:lang w:val="sl-SI"/>
              </w:rPr>
            </w:pPr>
            <w:r w:rsidRPr="00D52BEF">
              <w:rPr>
                <w:color w:val="000000"/>
                <w:lang w:val="sl-SI"/>
              </w:rPr>
              <w:t>Število prostovoljcev</w:t>
            </w:r>
          </w:p>
        </w:tc>
        <w:tc>
          <w:tcPr>
            <w:tcW w:w="2552" w:type="dxa"/>
          </w:tcPr>
          <w:p w14:paraId="524E47DC" w14:textId="77777777" w:rsidR="00D52BEF" w:rsidRDefault="00D52BEF" w:rsidP="00D52BEF">
            <w:pPr>
              <w:rPr>
                <w:lang w:val="sl-SI"/>
              </w:rPr>
            </w:pPr>
          </w:p>
        </w:tc>
      </w:tr>
      <w:tr w:rsidR="00D52BEF" w14:paraId="58442B98" w14:textId="77777777" w:rsidTr="00536D3D">
        <w:tc>
          <w:tcPr>
            <w:tcW w:w="4531" w:type="dxa"/>
            <w:vAlign w:val="center"/>
          </w:tcPr>
          <w:p w14:paraId="2EB50879" w14:textId="3A24A7FE" w:rsidR="00D52BEF" w:rsidRPr="00D52BEF" w:rsidRDefault="00D52BEF" w:rsidP="00D52BEF">
            <w:pPr>
              <w:rPr>
                <w:lang w:val="sl-SI"/>
              </w:rPr>
            </w:pPr>
            <w:r w:rsidRPr="00D52BEF">
              <w:rPr>
                <w:color w:val="000000"/>
                <w:lang w:val="sl-SI"/>
              </w:rPr>
              <w:t>Število prostovoljskih ur</w:t>
            </w:r>
          </w:p>
        </w:tc>
        <w:tc>
          <w:tcPr>
            <w:tcW w:w="2552" w:type="dxa"/>
          </w:tcPr>
          <w:p w14:paraId="7212DA0D" w14:textId="77777777" w:rsidR="00D52BEF" w:rsidRDefault="00D52BEF" w:rsidP="00D52BEF">
            <w:pPr>
              <w:rPr>
                <w:lang w:val="sl-SI"/>
              </w:rPr>
            </w:pPr>
          </w:p>
        </w:tc>
      </w:tr>
      <w:tr w:rsidR="00D52BEF" w14:paraId="7D39FE46" w14:textId="77777777" w:rsidTr="00536D3D">
        <w:tc>
          <w:tcPr>
            <w:tcW w:w="4531" w:type="dxa"/>
            <w:vAlign w:val="center"/>
          </w:tcPr>
          <w:p w14:paraId="4A493E42" w14:textId="2B4D8D52" w:rsidR="00D52BEF" w:rsidRPr="00D52BEF" w:rsidRDefault="00D52BEF" w:rsidP="00D52BEF">
            <w:pPr>
              <w:rPr>
                <w:lang w:val="sl-SI"/>
              </w:rPr>
            </w:pPr>
            <w:r w:rsidRPr="00D52BEF">
              <w:rPr>
                <w:color w:val="000000"/>
                <w:lang w:val="sl-SI"/>
              </w:rPr>
              <w:t>Število promocijskih objav</w:t>
            </w:r>
          </w:p>
        </w:tc>
        <w:tc>
          <w:tcPr>
            <w:tcW w:w="2552" w:type="dxa"/>
          </w:tcPr>
          <w:p w14:paraId="76E65439" w14:textId="77777777" w:rsidR="00D52BEF" w:rsidRDefault="00D52BEF" w:rsidP="00D52BEF">
            <w:pPr>
              <w:rPr>
                <w:lang w:val="sl-SI"/>
              </w:rPr>
            </w:pPr>
          </w:p>
        </w:tc>
      </w:tr>
      <w:tr w:rsidR="00D52BEF" w14:paraId="6C1C4AE5" w14:textId="77777777" w:rsidTr="00536D3D">
        <w:tc>
          <w:tcPr>
            <w:tcW w:w="4531" w:type="dxa"/>
            <w:vAlign w:val="center"/>
          </w:tcPr>
          <w:p w14:paraId="34DCAF1A" w14:textId="593358A8" w:rsidR="00D52BEF" w:rsidRPr="00D52BEF" w:rsidRDefault="00D52BEF" w:rsidP="00D52BEF">
            <w:pPr>
              <w:rPr>
                <w:lang w:val="sl-SI"/>
              </w:rPr>
            </w:pPr>
            <w:r w:rsidRPr="00D52BEF">
              <w:rPr>
                <w:color w:val="000000"/>
                <w:lang w:val="sl-SI"/>
              </w:rPr>
              <w:t>Število partnerjev</w:t>
            </w:r>
          </w:p>
        </w:tc>
        <w:tc>
          <w:tcPr>
            <w:tcW w:w="2552" w:type="dxa"/>
          </w:tcPr>
          <w:p w14:paraId="11365309" w14:textId="77777777" w:rsidR="00D52BEF" w:rsidRDefault="00D52BEF" w:rsidP="00D52BEF">
            <w:pPr>
              <w:rPr>
                <w:lang w:val="sl-SI"/>
              </w:rPr>
            </w:pPr>
          </w:p>
        </w:tc>
      </w:tr>
    </w:tbl>
    <w:p w14:paraId="4CC040ED" w14:textId="77777777" w:rsidR="00D52BEF" w:rsidRDefault="00D52BEF" w:rsidP="00D52BEF">
      <w:pPr>
        <w:spacing w:after="0"/>
        <w:rPr>
          <w:lang w:val="sl-SI"/>
        </w:rPr>
      </w:pPr>
    </w:p>
    <w:p w14:paraId="68F05F03" w14:textId="77777777" w:rsidR="00BC28E3" w:rsidRPr="007A5AD0" w:rsidRDefault="00BC28E3" w:rsidP="00333D5C">
      <w:pPr>
        <w:spacing w:after="0" w:line="240" w:lineRule="auto"/>
        <w:rPr>
          <w:lang w:val="sl-SI"/>
        </w:rPr>
      </w:pPr>
    </w:p>
    <w:p w14:paraId="09FF775B" w14:textId="7B4F4D5B" w:rsidR="003D1444" w:rsidRPr="007A5AD0" w:rsidRDefault="00000000" w:rsidP="00333D5C">
      <w:pPr>
        <w:spacing w:after="0" w:line="240" w:lineRule="auto"/>
        <w:rPr>
          <w:lang w:val="sl-SI"/>
        </w:rPr>
      </w:pPr>
      <w:r w:rsidRPr="007A5AD0">
        <w:rPr>
          <w:lang w:val="sl-SI"/>
        </w:rPr>
        <w:br w:type="page"/>
      </w:r>
    </w:p>
    <w:p w14:paraId="2892A697" w14:textId="77777777" w:rsidR="003D1444" w:rsidRPr="007A5AD0" w:rsidRDefault="00000000" w:rsidP="00333D5C">
      <w:pPr>
        <w:pStyle w:val="Heading1"/>
        <w:spacing w:before="0" w:line="240" w:lineRule="auto"/>
        <w:rPr>
          <w:lang w:val="sl-SI"/>
        </w:rPr>
      </w:pPr>
      <w:bookmarkStart w:id="5" w:name="_Toc234224353"/>
      <w:r w:rsidRPr="007A5AD0">
        <w:rPr>
          <w:lang w:val="sl-SI"/>
        </w:rPr>
        <w:lastRenderedPageBreak/>
        <w:t>4. Obrazec 3 – Finančna konstrukcija projekta</w:t>
      </w:r>
      <w:bookmarkEnd w:id="5"/>
    </w:p>
    <w:p w14:paraId="2FD664FD" w14:textId="77777777" w:rsidR="00892BBC" w:rsidRDefault="00892BBC" w:rsidP="00333D5C">
      <w:pPr>
        <w:spacing w:after="0" w:line="240" w:lineRule="auto"/>
        <w:rPr>
          <w:lang w:val="sl-SI"/>
        </w:rPr>
      </w:pPr>
    </w:p>
    <w:p w14:paraId="06721874" w14:textId="77777777" w:rsidR="00F750B5" w:rsidRPr="007A5AD0" w:rsidRDefault="00F750B5" w:rsidP="00333D5C">
      <w:pPr>
        <w:spacing w:after="0" w:line="240" w:lineRule="auto"/>
        <w:rPr>
          <w:lang w:val="sl-SI"/>
        </w:rPr>
      </w:pPr>
    </w:p>
    <w:p w14:paraId="1EBF5952" w14:textId="77777777" w:rsidR="00892BBC" w:rsidRDefault="00892BBC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PRIHODKI</w:t>
      </w:r>
    </w:p>
    <w:p w14:paraId="2E8AFDB6" w14:textId="77777777" w:rsidR="00536D3D" w:rsidRPr="00536D3D" w:rsidRDefault="00536D3D" w:rsidP="00536D3D">
      <w:pPr>
        <w:spacing w:after="0"/>
        <w:rPr>
          <w:lang w:val="sl-SI"/>
        </w:rPr>
      </w:pPr>
    </w:p>
    <w:tbl>
      <w:tblPr>
        <w:tblW w:w="793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48"/>
        <w:gridCol w:w="3685"/>
      </w:tblGrid>
      <w:tr w:rsidR="00892BBC" w:rsidRPr="007A5AD0" w14:paraId="255A9958" w14:textId="77777777" w:rsidTr="00536D3D">
        <w:trPr>
          <w:tblHeader/>
          <w:tblCellSpacing w:w="15" w:type="dxa"/>
        </w:trPr>
        <w:tc>
          <w:tcPr>
            <w:tcW w:w="4203" w:type="dxa"/>
            <w:shd w:val="clear" w:color="auto" w:fill="C6D9F1" w:themeFill="text2" w:themeFillTint="33"/>
            <w:vAlign w:val="center"/>
            <w:hideMark/>
          </w:tcPr>
          <w:p w14:paraId="2DD26CF1" w14:textId="77777777" w:rsidR="00892BBC" w:rsidRPr="007A5AD0" w:rsidRDefault="00892BBC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Vir financiranja</w:t>
            </w:r>
          </w:p>
        </w:tc>
        <w:tc>
          <w:tcPr>
            <w:tcW w:w="3640" w:type="dxa"/>
            <w:shd w:val="clear" w:color="auto" w:fill="C6D9F1" w:themeFill="text2" w:themeFillTint="33"/>
            <w:vAlign w:val="center"/>
            <w:hideMark/>
          </w:tcPr>
          <w:p w14:paraId="7CAA1E55" w14:textId="77777777" w:rsidR="00892BBC" w:rsidRPr="007A5AD0" w:rsidRDefault="00892BBC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Znesek (EUR)</w:t>
            </w:r>
          </w:p>
        </w:tc>
      </w:tr>
      <w:tr w:rsidR="00892BBC" w:rsidRPr="007A5AD0" w14:paraId="082F828C" w14:textId="77777777" w:rsidTr="00536D3D">
        <w:trPr>
          <w:tblCellSpacing w:w="15" w:type="dxa"/>
        </w:trPr>
        <w:tc>
          <w:tcPr>
            <w:tcW w:w="4203" w:type="dxa"/>
            <w:vAlign w:val="center"/>
            <w:hideMark/>
          </w:tcPr>
          <w:p w14:paraId="1FB97F31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lang w:val="sl-SI"/>
              </w:rPr>
            </w:pPr>
            <w:r w:rsidRPr="007A5AD0">
              <w:rPr>
                <w:color w:val="000000"/>
                <w:lang w:val="sl-SI"/>
              </w:rPr>
              <w:t>Lastna sredstva</w:t>
            </w:r>
          </w:p>
        </w:tc>
        <w:tc>
          <w:tcPr>
            <w:tcW w:w="3640" w:type="dxa"/>
            <w:vAlign w:val="center"/>
            <w:hideMark/>
          </w:tcPr>
          <w:p w14:paraId="2A513373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  <w:tr w:rsidR="00892BBC" w:rsidRPr="007A5AD0" w14:paraId="33F3B420" w14:textId="77777777" w:rsidTr="00536D3D">
        <w:trPr>
          <w:tblCellSpacing w:w="15" w:type="dxa"/>
        </w:trPr>
        <w:tc>
          <w:tcPr>
            <w:tcW w:w="4203" w:type="dxa"/>
            <w:vAlign w:val="center"/>
            <w:hideMark/>
          </w:tcPr>
          <w:p w14:paraId="21AFD814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Donacije</w:t>
            </w:r>
          </w:p>
        </w:tc>
        <w:tc>
          <w:tcPr>
            <w:tcW w:w="3640" w:type="dxa"/>
            <w:vAlign w:val="center"/>
            <w:hideMark/>
          </w:tcPr>
          <w:p w14:paraId="720138FA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  <w:tr w:rsidR="00892BBC" w:rsidRPr="007A5AD0" w14:paraId="1D9A7DED" w14:textId="77777777" w:rsidTr="00536D3D">
        <w:trPr>
          <w:tblCellSpacing w:w="15" w:type="dxa"/>
        </w:trPr>
        <w:tc>
          <w:tcPr>
            <w:tcW w:w="4203" w:type="dxa"/>
            <w:vAlign w:val="center"/>
            <w:hideMark/>
          </w:tcPr>
          <w:p w14:paraId="2751F948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Sponzorstva</w:t>
            </w:r>
          </w:p>
        </w:tc>
        <w:tc>
          <w:tcPr>
            <w:tcW w:w="3640" w:type="dxa"/>
            <w:vAlign w:val="center"/>
            <w:hideMark/>
          </w:tcPr>
          <w:p w14:paraId="0ED507D7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  <w:tr w:rsidR="00892BBC" w:rsidRPr="007A5AD0" w14:paraId="12DBA862" w14:textId="77777777" w:rsidTr="00536D3D">
        <w:trPr>
          <w:tblCellSpacing w:w="15" w:type="dxa"/>
        </w:trPr>
        <w:tc>
          <w:tcPr>
            <w:tcW w:w="4203" w:type="dxa"/>
            <w:vAlign w:val="center"/>
            <w:hideMark/>
          </w:tcPr>
          <w:p w14:paraId="4ADDB720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Drugi razpisi</w:t>
            </w:r>
          </w:p>
        </w:tc>
        <w:tc>
          <w:tcPr>
            <w:tcW w:w="3640" w:type="dxa"/>
            <w:vAlign w:val="center"/>
            <w:hideMark/>
          </w:tcPr>
          <w:p w14:paraId="36C73226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  <w:tr w:rsidR="00892BBC" w:rsidRPr="007A5AD0" w14:paraId="059C3BF0" w14:textId="77777777" w:rsidTr="00536D3D">
        <w:trPr>
          <w:tblCellSpacing w:w="15" w:type="dxa"/>
        </w:trPr>
        <w:tc>
          <w:tcPr>
            <w:tcW w:w="4203" w:type="dxa"/>
            <w:vAlign w:val="center"/>
            <w:hideMark/>
          </w:tcPr>
          <w:p w14:paraId="0FD78382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Prostovoljsko delo</w:t>
            </w:r>
          </w:p>
        </w:tc>
        <w:tc>
          <w:tcPr>
            <w:tcW w:w="3640" w:type="dxa"/>
            <w:vAlign w:val="center"/>
            <w:hideMark/>
          </w:tcPr>
          <w:p w14:paraId="59DCC5C7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  <w:tr w:rsidR="00892BBC" w:rsidRPr="007A5AD0" w14:paraId="483DFA05" w14:textId="77777777" w:rsidTr="00536D3D">
        <w:trPr>
          <w:tblCellSpacing w:w="15" w:type="dxa"/>
        </w:trPr>
        <w:tc>
          <w:tcPr>
            <w:tcW w:w="4203" w:type="dxa"/>
            <w:vAlign w:val="center"/>
            <w:hideMark/>
          </w:tcPr>
          <w:p w14:paraId="55B41517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Zaprošena sredstva Občine Divača</w:t>
            </w:r>
          </w:p>
        </w:tc>
        <w:tc>
          <w:tcPr>
            <w:tcW w:w="3640" w:type="dxa"/>
            <w:vAlign w:val="center"/>
            <w:hideMark/>
          </w:tcPr>
          <w:p w14:paraId="789A0851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  <w:tr w:rsidR="00892BBC" w:rsidRPr="007A5AD0" w14:paraId="531E9E18" w14:textId="77777777" w:rsidTr="00536D3D">
        <w:trPr>
          <w:tblCellSpacing w:w="15" w:type="dxa"/>
        </w:trPr>
        <w:tc>
          <w:tcPr>
            <w:tcW w:w="4203" w:type="dxa"/>
            <w:shd w:val="clear" w:color="auto" w:fill="DAEEF3" w:themeFill="accent5" w:themeFillTint="33"/>
            <w:vAlign w:val="center"/>
            <w:hideMark/>
          </w:tcPr>
          <w:p w14:paraId="0CAD6F8E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SKUPAJ PRIHODKI</w:t>
            </w:r>
          </w:p>
        </w:tc>
        <w:tc>
          <w:tcPr>
            <w:tcW w:w="3640" w:type="dxa"/>
            <w:shd w:val="clear" w:color="auto" w:fill="DAEEF3" w:themeFill="accent5" w:themeFillTint="33"/>
            <w:vAlign w:val="center"/>
            <w:hideMark/>
          </w:tcPr>
          <w:p w14:paraId="749D56FA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</w:tbl>
    <w:p w14:paraId="0ECE5A7D" w14:textId="77777777" w:rsidR="00536D3D" w:rsidRPr="00F750B5" w:rsidRDefault="00536D3D" w:rsidP="00F750B5">
      <w:pPr>
        <w:spacing w:after="0"/>
        <w:rPr>
          <w:lang w:val="sl-SI"/>
        </w:rPr>
      </w:pPr>
    </w:p>
    <w:p w14:paraId="58A3E080" w14:textId="6F619CEE" w:rsidR="00892BBC" w:rsidRDefault="00892BBC" w:rsidP="00333D5C">
      <w:pPr>
        <w:pStyle w:val="Heading3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Opomba</w:t>
      </w:r>
    </w:p>
    <w:p w14:paraId="1D637042" w14:textId="77777777" w:rsidR="00F750B5" w:rsidRPr="00F750B5" w:rsidRDefault="00F750B5" w:rsidP="00F750B5">
      <w:pPr>
        <w:rPr>
          <w:lang w:val="sl-SI"/>
        </w:rPr>
      </w:pPr>
    </w:p>
    <w:p w14:paraId="36639E7B" w14:textId="3FCB8E34" w:rsidR="00F750B5" w:rsidRDefault="00F750B5" w:rsidP="00F750B5">
      <w:pPr>
        <w:pStyle w:val="NormalWeb"/>
        <w:spacing w:before="0" w:beforeAutospacing="0" w:after="0" w:afterAutospacing="0"/>
        <w:jc w:val="both"/>
        <w:rPr>
          <w:color w:val="000000"/>
          <w:lang w:val="sl-SI"/>
        </w:rPr>
      </w:pPr>
      <w:r>
        <w:rPr>
          <w:color w:val="000000"/>
          <w:lang w:val="sl-SI"/>
        </w:rPr>
        <w:t>Po potrebi lahko dodate vrstice virov financiranja.</w:t>
      </w:r>
    </w:p>
    <w:p w14:paraId="576CE105" w14:textId="6D6AD468" w:rsidR="00F750B5" w:rsidRDefault="00892BBC" w:rsidP="00F750B5">
      <w:pPr>
        <w:pStyle w:val="NormalWeb"/>
        <w:spacing w:before="0" w:beforeAutospacing="0" w:after="0" w:afterAutospacing="0"/>
        <w:jc w:val="both"/>
        <w:rPr>
          <w:color w:val="000000"/>
          <w:lang w:val="sl-SI"/>
        </w:rPr>
      </w:pPr>
      <w:r w:rsidRPr="007A5AD0">
        <w:rPr>
          <w:color w:val="000000"/>
          <w:lang w:val="sl-SI"/>
        </w:rPr>
        <w:t xml:space="preserve">Prostovoljsko delo se lahko navede kot samostojen vir prispevka k izvedbi projekta. </w:t>
      </w:r>
    </w:p>
    <w:p w14:paraId="0E4030C0" w14:textId="77777777" w:rsidR="00F750B5" w:rsidRPr="00F750B5" w:rsidRDefault="00F750B5" w:rsidP="00F750B5">
      <w:pPr>
        <w:pStyle w:val="NormalWeb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sl-SI"/>
        </w:rPr>
      </w:pPr>
      <w:r w:rsidRPr="00F750B5">
        <w:rPr>
          <w:i/>
          <w:iCs/>
          <w:color w:val="000000"/>
          <w:sz w:val="22"/>
          <w:szCs w:val="22"/>
          <w:lang w:val="sl-SI"/>
        </w:rPr>
        <w:t>Organizacijsko delo: 13 EUR/uro</w:t>
      </w:r>
    </w:p>
    <w:p w14:paraId="0400B29C" w14:textId="77777777" w:rsidR="00F750B5" w:rsidRPr="00F750B5" w:rsidRDefault="00F750B5" w:rsidP="00F750B5">
      <w:pPr>
        <w:pStyle w:val="NormalWeb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sl-SI"/>
        </w:rPr>
      </w:pPr>
      <w:r w:rsidRPr="00F750B5">
        <w:rPr>
          <w:i/>
          <w:iCs/>
          <w:color w:val="000000"/>
          <w:sz w:val="22"/>
          <w:szCs w:val="22"/>
          <w:lang w:val="sl-SI"/>
        </w:rPr>
        <w:t>Vsebinsko delo: 10 EUR/uro</w:t>
      </w:r>
    </w:p>
    <w:p w14:paraId="5D880D1C" w14:textId="4F9AE2EE" w:rsidR="00F750B5" w:rsidRPr="00F750B5" w:rsidRDefault="00F750B5" w:rsidP="00F750B5">
      <w:pPr>
        <w:pStyle w:val="NormalWeb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sl-SI"/>
        </w:rPr>
      </w:pPr>
      <w:r w:rsidRPr="00F750B5">
        <w:rPr>
          <w:i/>
          <w:iCs/>
          <w:color w:val="000000"/>
          <w:sz w:val="22"/>
          <w:szCs w:val="22"/>
          <w:lang w:val="sl-SI"/>
        </w:rPr>
        <w:t>Drugo prostovoljsko delo: 6 EUR/uro</w:t>
      </w:r>
    </w:p>
    <w:p w14:paraId="21E869EA" w14:textId="0701723C" w:rsidR="00892BBC" w:rsidRDefault="00892BBC" w:rsidP="00F750B5">
      <w:pPr>
        <w:pStyle w:val="NormalWeb"/>
        <w:spacing w:before="0" w:beforeAutospacing="0" w:after="0" w:afterAutospacing="0"/>
        <w:jc w:val="both"/>
        <w:rPr>
          <w:color w:val="000000"/>
          <w:lang w:val="sl-SI"/>
        </w:rPr>
      </w:pPr>
      <w:r w:rsidRPr="007A5AD0">
        <w:rPr>
          <w:color w:val="000000"/>
          <w:lang w:val="sl-SI"/>
        </w:rPr>
        <w:t>Prostovoljsko delo se ne izkazuje z računi, temveč z evidenco opravljenega prostovoljskega dela.</w:t>
      </w:r>
    </w:p>
    <w:p w14:paraId="3EB4F284" w14:textId="77777777" w:rsidR="00536D3D" w:rsidRDefault="00536D3D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E800593" w14:textId="77777777" w:rsidR="00F750B5" w:rsidRDefault="00F750B5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56B258D" w14:textId="77777777" w:rsidR="00F750B5" w:rsidRPr="007A5AD0" w:rsidRDefault="00F750B5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20663E3" w14:textId="77777777" w:rsidR="00892BBC" w:rsidRDefault="00892BBC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ODHODKI</w:t>
      </w:r>
    </w:p>
    <w:p w14:paraId="16D78143" w14:textId="77777777" w:rsidR="00536D3D" w:rsidRPr="00536D3D" w:rsidRDefault="00536D3D" w:rsidP="00536D3D">
      <w:pPr>
        <w:spacing w:after="0"/>
        <w:rPr>
          <w:lang w:val="sl-SI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48"/>
        <w:gridCol w:w="3544"/>
      </w:tblGrid>
      <w:tr w:rsidR="00892BBC" w:rsidRPr="007A5AD0" w14:paraId="3D36C25D" w14:textId="77777777" w:rsidTr="00F750B5">
        <w:trPr>
          <w:tblHeader/>
          <w:tblCellSpacing w:w="15" w:type="dxa"/>
        </w:trPr>
        <w:tc>
          <w:tcPr>
            <w:tcW w:w="4203" w:type="dxa"/>
            <w:shd w:val="clear" w:color="auto" w:fill="C6D9F1" w:themeFill="text2" w:themeFillTint="33"/>
            <w:vAlign w:val="center"/>
            <w:hideMark/>
          </w:tcPr>
          <w:p w14:paraId="6A32D1B4" w14:textId="77777777" w:rsidR="00892BBC" w:rsidRPr="007A5AD0" w:rsidRDefault="00892BBC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Namen porabe</w:t>
            </w:r>
          </w:p>
        </w:tc>
        <w:tc>
          <w:tcPr>
            <w:tcW w:w="3499" w:type="dxa"/>
            <w:shd w:val="clear" w:color="auto" w:fill="C6D9F1" w:themeFill="text2" w:themeFillTint="33"/>
            <w:vAlign w:val="center"/>
            <w:hideMark/>
          </w:tcPr>
          <w:p w14:paraId="3AA3E937" w14:textId="77777777" w:rsidR="00892BBC" w:rsidRPr="007A5AD0" w:rsidRDefault="00892BBC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Znesek (EUR)</w:t>
            </w:r>
          </w:p>
        </w:tc>
      </w:tr>
      <w:tr w:rsidR="00892BBC" w:rsidRPr="007A5AD0" w14:paraId="38E82AC8" w14:textId="77777777" w:rsidTr="00F750B5">
        <w:trPr>
          <w:tblCellSpacing w:w="15" w:type="dxa"/>
        </w:trPr>
        <w:tc>
          <w:tcPr>
            <w:tcW w:w="4203" w:type="dxa"/>
            <w:vAlign w:val="center"/>
            <w:hideMark/>
          </w:tcPr>
          <w:p w14:paraId="78CB4C63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lang w:val="sl-SI"/>
              </w:rPr>
            </w:pPr>
            <w:r w:rsidRPr="007A5AD0">
              <w:rPr>
                <w:color w:val="000000"/>
                <w:lang w:val="sl-SI"/>
              </w:rPr>
              <w:t>Materialni stroški</w:t>
            </w:r>
          </w:p>
        </w:tc>
        <w:tc>
          <w:tcPr>
            <w:tcW w:w="3499" w:type="dxa"/>
            <w:vAlign w:val="center"/>
            <w:hideMark/>
          </w:tcPr>
          <w:p w14:paraId="2A3E73AB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  <w:tr w:rsidR="00892BBC" w:rsidRPr="007A5AD0" w14:paraId="27FBF463" w14:textId="77777777" w:rsidTr="00F750B5">
        <w:trPr>
          <w:tblCellSpacing w:w="15" w:type="dxa"/>
        </w:trPr>
        <w:tc>
          <w:tcPr>
            <w:tcW w:w="4203" w:type="dxa"/>
            <w:vAlign w:val="center"/>
            <w:hideMark/>
          </w:tcPr>
          <w:p w14:paraId="3DBE1552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Storitve</w:t>
            </w:r>
          </w:p>
        </w:tc>
        <w:tc>
          <w:tcPr>
            <w:tcW w:w="3499" w:type="dxa"/>
            <w:vAlign w:val="center"/>
            <w:hideMark/>
          </w:tcPr>
          <w:p w14:paraId="4044BC63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  <w:tr w:rsidR="00892BBC" w:rsidRPr="007A5AD0" w14:paraId="6719128C" w14:textId="77777777" w:rsidTr="00F750B5">
        <w:trPr>
          <w:tblCellSpacing w:w="15" w:type="dxa"/>
        </w:trPr>
        <w:tc>
          <w:tcPr>
            <w:tcW w:w="4203" w:type="dxa"/>
            <w:vAlign w:val="center"/>
            <w:hideMark/>
          </w:tcPr>
          <w:p w14:paraId="07DB4C51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Promocija</w:t>
            </w:r>
          </w:p>
        </w:tc>
        <w:tc>
          <w:tcPr>
            <w:tcW w:w="3499" w:type="dxa"/>
            <w:vAlign w:val="center"/>
            <w:hideMark/>
          </w:tcPr>
          <w:p w14:paraId="030B6472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  <w:tr w:rsidR="00892BBC" w:rsidRPr="007A5AD0" w14:paraId="3478285F" w14:textId="77777777" w:rsidTr="00F750B5">
        <w:trPr>
          <w:tblCellSpacing w:w="15" w:type="dxa"/>
        </w:trPr>
        <w:tc>
          <w:tcPr>
            <w:tcW w:w="4203" w:type="dxa"/>
            <w:vAlign w:val="center"/>
            <w:hideMark/>
          </w:tcPr>
          <w:p w14:paraId="47E97A59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Prevozi</w:t>
            </w:r>
          </w:p>
        </w:tc>
        <w:tc>
          <w:tcPr>
            <w:tcW w:w="3499" w:type="dxa"/>
            <w:vAlign w:val="center"/>
            <w:hideMark/>
          </w:tcPr>
          <w:p w14:paraId="630791FB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  <w:tr w:rsidR="00892BBC" w:rsidRPr="007A5AD0" w14:paraId="70E6CB7A" w14:textId="77777777" w:rsidTr="00F750B5">
        <w:trPr>
          <w:tblCellSpacing w:w="15" w:type="dxa"/>
        </w:trPr>
        <w:tc>
          <w:tcPr>
            <w:tcW w:w="4203" w:type="dxa"/>
            <w:vAlign w:val="center"/>
            <w:hideMark/>
          </w:tcPr>
          <w:p w14:paraId="00B1845B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Najemi</w:t>
            </w:r>
          </w:p>
        </w:tc>
        <w:tc>
          <w:tcPr>
            <w:tcW w:w="3499" w:type="dxa"/>
            <w:vAlign w:val="center"/>
            <w:hideMark/>
          </w:tcPr>
          <w:p w14:paraId="352F413F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  <w:tr w:rsidR="00892BBC" w:rsidRPr="007A5AD0" w14:paraId="69E1C3D0" w14:textId="77777777" w:rsidTr="00F750B5">
        <w:trPr>
          <w:tblCellSpacing w:w="15" w:type="dxa"/>
        </w:trPr>
        <w:tc>
          <w:tcPr>
            <w:tcW w:w="4203" w:type="dxa"/>
            <w:vAlign w:val="center"/>
            <w:hideMark/>
          </w:tcPr>
          <w:p w14:paraId="6118F87F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Drugi stroški</w:t>
            </w:r>
          </w:p>
        </w:tc>
        <w:tc>
          <w:tcPr>
            <w:tcW w:w="3499" w:type="dxa"/>
            <w:vAlign w:val="center"/>
            <w:hideMark/>
          </w:tcPr>
          <w:p w14:paraId="16021B66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  <w:tr w:rsidR="00892BBC" w:rsidRPr="007A5AD0" w14:paraId="1BFC3060" w14:textId="77777777" w:rsidTr="00F750B5">
        <w:trPr>
          <w:tblCellSpacing w:w="15" w:type="dxa"/>
        </w:trPr>
        <w:tc>
          <w:tcPr>
            <w:tcW w:w="4203" w:type="dxa"/>
            <w:shd w:val="clear" w:color="auto" w:fill="DAEEF3" w:themeFill="accent5" w:themeFillTint="33"/>
            <w:vAlign w:val="center"/>
            <w:hideMark/>
          </w:tcPr>
          <w:p w14:paraId="1521DF67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SKUPAJ ODHODKI</w:t>
            </w:r>
          </w:p>
        </w:tc>
        <w:tc>
          <w:tcPr>
            <w:tcW w:w="3499" w:type="dxa"/>
            <w:shd w:val="clear" w:color="auto" w:fill="DAEEF3" w:themeFill="accent5" w:themeFillTint="33"/>
            <w:vAlign w:val="center"/>
            <w:hideMark/>
          </w:tcPr>
          <w:p w14:paraId="4F8427EB" w14:textId="77777777" w:rsidR="00892BBC" w:rsidRPr="007A5AD0" w:rsidRDefault="00892BBC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</w:tbl>
    <w:p w14:paraId="04F597B3" w14:textId="77777777" w:rsidR="00F750B5" w:rsidRDefault="00F750B5" w:rsidP="00F750B5">
      <w:pPr>
        <w:pStyle w:val="NormalWeb"/>
        <w:spacing w:before="0" w:beforeAutospacing="0" w:after="0" w:afterAutospacing="0"/>
        <w:jc w:val="both"/>
        <w:rPr>
          <w:color w:val="000000"/>
          <w:lang w:val="sl-SI"/>
        </w:rPr>
      </w:pPr>
    </w:p>
    <w:p w14:paraId="542C3CA8" w14:textId="4A8C5715" w:rsidR="00F750B5" w:rsidRDefault="00F750B5" w:rsidP="00F750B5">
      <w:pPr>
        <w:pStyle w:val="NormalWeb"/>
        <w:spacing w:before="0" w:beforeAutospacing="0" w:after="0" w:afterAutospacing="0"/>
        <w:jc w:val="both"/>
        <w:rPr>
          <w:color w:val="000000"/>
          <w:lang w:val="sl-SI"/>
        </w:rPr>
      </w:pPr>
      <w:r>
        <w:rPr>
          <w:color w:val="000000"/>
          <w:lang w:val="sl-SI"/>
        </w:rPr>
        <w:t xml:space="preserve">Po potrebi lahko dodate vrstice </w:t>
      </w:r>
      <w:r>
        <w:rPr>
          <w:color w:val="000000"/>
          <w:lang w:val="sl-SI"/>
        </w:rPr>
        <w:t>namenov porabe</w:t>
      </w:r>
      <w:r>
        <w:rPr>
          <w:color w:val="000000"/>
          <w:lang w:val="sl-SI"/>
        </w:rPr>
        <w:t>.</w:t>
      </w:r>
    </w:p>
    <w:p w14:paraId="58D4BE4A" w14:textId="77777777" w:rsidR="00F750B5" w:rsidRDefault="00F750B5" w:rsidP="00F750B5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3BE9203" w14:textId="77777777" w:rsidR="00F750B5" w:rsidRDefault="00F750B5" w:rsidP="00F750B5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228568B" w14:textId="313BA925" w:rsidR="00892BBC" w:rsidRDefault="00892BBC" w:rsidP="00333D5C">
      <w:pPr>
        <w:pStyle w:val="Heading3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lastRenderedPageBreak/>
        <w:t>IZJAVA PRIJAVITELJA</w:t>
      </w:r>
    </w:p>
    <w:p w14:paraId="35101F24" w14:textId="77777777" w:rsidR="00F750B5" w:rsidRPr="00F750B5" w:rsidRDefault="00F750B5" w:rsidP="00F750B5">
      <w:pPr>
        <w:rPr>
          <w:lang w:val="sl-SI"/>
        </w:rPr>
      </w:pPr>
    </w:p>
    <w:p w14:paraId="108D189F" w14:textId="77777777" w:rsidR="00892BBC" w:rsidRDefault="00892BBC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Izjavljam, da so prihodki in odhodki projekta uravnoteženi ter da so vsi navedeni podatki resnični.</w:t>
      </w:r>
    </w:p>
    <w:p w14:paraId="7974DCC3" w14:textId="77777777" w:rsidR="00F750B5" w:rsidRPr="007A5AD0" w:rsidRDefault="00F750B5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0FF644A3" w14:textId="77777777" w:rsidR="00892BBC" w:rsidRDefault="00892BBC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Datum:</w:t>
      </w:r>
    </w:p>
    <w:p w14:paraId="238FA9C1" w14:textId="77777777" w:rsidR="00F750B5" w:rsidRPr="007A5AD0" w:rsidRDefault="00F750B5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5B3CF85" w14:textId="77777777" w:rsidR="00892BBC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57FD094D">
          <v:rect id="Rectangle 138" o:spid="_x0000_s2118" style="width:413.4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" filled="f">
            <o:lock v:ext="edit" aspectratio="t"/>
            <w10:anchorlock/>
          </v:rect>
        </w:pict>
      </w:r>
    </w:p>
    <w:p w14:paraId="4BA8D840" w14:textId="77777777" w:rsidR="00F750B5" w:rsidRPr="007A5AD0" w:rsidRDefault="00F750B5" w:rsidP="00333D5C">
      <w:pPr>
        <w:spacing w:after="0" w:line="240" w:lineRule="auto"/>
        <w:rPr>
          <w:lang w:val="sl-SI"/>
        </w:rPr>
      </w:pPr>
    </w:p>
    <w:p w14:paraId="0E2D04E6" w14:textId="77777777" w:rsidR="00892BBC" w:rsidRDefault="00892BBC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Podpis odgovorne osebe:</w:t>
      </w:r>
    </w:p>
    <w:p w14:paraId="72A48303" w14:textId="77777777" w:rsidR="00F750B5" w:rsidRPr="007A5AD0" w:rsidRDefault="00F750B5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021AE77" w14:textId="77777777" w:rsidR="00892BBC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5EBFF629">
          <v:rect id="Rectangle 136" o:spid="_x0000_s2117" style="width:413.4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" filled="f">
            <o:lock v:ext="edit" aspectratio="t"/>
            <w10:anchorlock/>
          </v:rect>
        </w:pict>
      </w:r>
    </w:p>
    <w:p w14:paraId="7D20F35F" w14:textId="77777777" w:rsidR="00F750B5" w:rsidRPr="007A5AD0" w:rsidRDefault="00F750B5" w:rsidP="00333D5C">
      <w:pPr>
        <w:spacing w:after="0" w:line="240" w:lineRule="auto"/>
        <w:rPr>
          <w:lang w:val="sl-SI"/>
        </w:rPr>
      </w:pPr>
    </w:p>
    <w:p w14:paraId="572EECF0" w14:textId="77777777" w:rsidR="00892BBC" w:rsidRDefault="00892BBC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Žig (če ga prijavitelj uporablja)</w:t>
      </w:r>
    </w:p>
    <w:p w14:paraId="3A23048B" w14:textId="77777777" w:rsidR="00F750B5" w:rsidRPr="007A5AD0" w:rsidRDefault="00F750B5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3E4487A2" w14:textId="77777777" w:rsidR="00892BBC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6B6ED7A6">
          <v:rect id="Rectangle 134" o:spid="_x0000_s2116" style="width:413.4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" filled="f">
            <o:lock v:ext="edit" aspectratio="t"/>
            <w10:anchorlock/>
          </v:rect>
        </w:pict>
      </w:r>
    </w:p>
    <w:p w14:paraId="5BD3B0E7" w14:textId="77777777" w:rsidR="00F750B5" w:rsidRPr="007A5AD0" w:rsidRDefault="00F750B5" w:rsidP="00333D5C">
      <w:pPr>
        <w:spacing w:after="0" w:line="240" w:lineRule="auto"/>
        <w:rPr>
          <w:lang w:val="sl-SI"/>
        </w:rPr>
      </w:pPr>
    </w:p>
    <w:p w14:paraId="7916AE06" w14:textId="77777777" w:rsidR="00892BBC" w:rsidRPr="007A5AD0" w:rsidRDefault="00892BBC" w:rsidP="00333D5C">
      <w:pPr>
        <w:spacing w:after="0" w:line="240" w:lineRule="auto"/>
        <w:rPr>
          <w:lang w:val="sl-SI"/>
        </w:rPr>
      </w:pPr>
    </w:p>
    <w:p w14:paraId="33DC31B8" w14:textId="4EED1A4C" w:rsidR="003D1444" w:rsidRPr="007A5AD0" w:rsidRDefault="00000000" w:rsidP="00333D5C">
      <w:pPr>
        <w:spacing w:after="0" w:line="240" w:lineRule="auto"/>
        <w:rPr>
          <w:lang w:val="sl-SI"/>
        </w:rPr>
      </w:pPr>
      <w:r w:rsidRPr="007A5AD0">
        <w:rPr>
          <w:lang w:val="sl-SI"/>
        </w:rPr>
        <w:br w:type="page"/>
      </w:r>
    </w:p>
    <w:p w14:paraId="216C2441" w14:textId="77777777" w:rsidR="003D1444" w:rsidRPr="007A5AD0" w:rsidRDefault="00000000" w:rsidP="00333D5C">
      <w:pPr>
        <w:pStyle w:val="Heading1"/>
        <w:spacing w:before="0" w:line="240" w:lineRule="auto"/>
        <w:rPr>
          <w:lang w:val="sl-SI"/>
        </w:rPr>
      </w:pPr>
      <w:bookmarkStart w:id="6" w:name="_Toc234224354"/>
      <w:r w:rsidRPr="007A5AD0">
        <w:rPr>
          <w:lang w:val="sl-SI"/>
        </w:rPr>
        <w:lastRenderedPageBreak/>
        <w:t>5. Obrazec 4 – Izjava prijavitelja</w:t>
      </w:r>
      <w:bookmarkEnd w:id="6"/>
    </w:p>
    <w:p w14:paraId="371F208B" w14:textId="77777777" w:rsidR="00451289" w:rsidRPr="007A5AD0" w:rsidRDefault="00451289" w:rsidP="00333D5C">
      <w:pPr>
        <w:spacing w:after="0" w:line="240" w:lineRule="auto"/>
        <w:rPr>
          <w:lang w:val="sl-SI"/>
        </w:rPr>
      </w:pPr>
    </w:p>
    <w:p w14:paraId="0C11CA20" w14:textId="77777777" w:rsidR="00451289" w:rsidRPr="007A5AD0" w:rsidRDefault="00451289" w:rsidP="0096455B">
      <w:pPr>
        <w:pStyle w:val="Heading1"/>
        <w:spacing w:before="0" w:line="240" w:lineRule="auto"/>
        <w:jc w:val="center"/>
        <w:rPr>
          <w:color w:val="000000"/>
          <w:lang w:val="sl-SI"/>
        </w:rPr>
      </w:pPr>
      <w:bookmarkStart w:id="7" w:name="_Toc234224355"/>
      <w:r w:rsidRPr="007A5AD0">
        <w:rPr>
          <w:color w:val="000000"/>
          <w:lang w:val="sl-SI"/>
        </w:rPr>
        <w:t>IZJAVA PRIJAVITELJA</w:t>
      </w:r>
      <w:bookmarkEnd w:id="7"/>
    </w:p>
    <w:p w14:paraId="461369ED" w14:textId="77777777" w:rsidR="00D76232" w:rsidRDefault="00D76232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183F748" w14:textId="53823AB7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Spodaj podpisani/-a</w:t>
      </w:r>
    </w:p>
    <w:p w14:paraId="5D0AA390" w14:textId="77777777" w:rsidR="00D76232" w:rsidRPr="007A5AD0" w:rsidRDefault="00D76232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2256C4A" w14:textId="7A629F50" w:rsidR="00D76232" w:rsidRPr="00D76232" w:rsidRDefault="00451289" w:rsidP="00333D5C">
      <w:pPr>
        <w:pStyle w:val="NormalWeb"/>
        <w:spacing w:before="0" w:beforeAutospacing="0" w:after="0" w:afterAutospacing="0"/>
        <w:rPr>
          <w:b/>
          <w:bCs/>
          <w:color w:val="000000"/>
          <w:lang w:val="sl-SI"/>
        </w:rPr>
      </w:pPr>
      <w:r w:rsidRPr="007A5AD0">
        <w:rPr>
          <w:rStyle w:val="Strong"/>
          <w:color w:val="000000"/>
          <w:lang w:val="sl-SI"/>
        </w:rPr>
        <w:t>____________________________________________</w:t>
      </w:r>
    </w:p>
    <w:p w14:paraId="7960EBEC" w14:textId="77777777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kot odgovorna oseba prijavitelja</w:t>
      </w:r>
    </w:p>
    <w:p w14:paraId="178E1B5C" w14:textId="77777777" w:rsidR="00D76232" w:rsidRPr="007A5AD0" w:rsidRDefault="00D76232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C9ADBDB" w14:textId="3486BACC" w:rsidR="00D76232" w:rsidRPr="00D76232" w:rsidRDefault="00451289" w:rsidP="00333D5C">
      <w:pPr>
        <w:pStyle w:val="NormalWeb"/>
        <w:spacing w:before="0" w:beforeAutospacing="0" w:after="0" w:afterAutospacing="0"/>
        <w:rPr>
          <w:b/>
          <w:bCs/>
          <w:color w:val="000000"/>
          <w:lang w:val="sl-SI"/>
        </w:rPr>
      </w:pPr>
      <w:r w:rsidRPr="007A5AD0">
        <w:rPr>
          <w:rStyle w:val="Strong"/>
          <w:color w:val="000000"/>
          <w:lang w:val="sl-SI"/>
        </w:rPr>
        <w:t>____________________________________________</w:t>
      </w:r>
    </w:p>
    <w:p w14:paraId="56C99025" w14:textId="77777777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(naziv organizacije oziroma ime neformalne skupine mladih)</w:t>
      </w:r>
    </w:p>
    <w:p w14:paraId="641EDC20" w14:textId="77777777" w:rsidR="00D76232" w:rsidRPr="007A5AD0" w:rsidRDefault="00D76232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3195182" w14:textId="644D6CC5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v zvezi s prijavo na</w:t>
      </w:r>
      <w:r w:rsidR="00D76232">
        <w:rPr>
          <w:rStyle w:val="apple-converted-space"/>
          <w:color w:val="000000"/>
          <w:lang w:val="sl-SI"/>
        </w:rPr>
        <w:t xml:space="preserve"> </w:t>
      </w:r>
      <w:r w:rsidRPr="007A5AD0">
        <w:rPr>
          <w:rStyle w:val="Strong"/>
          <w:color w:val="000000"/>
          <w:lang w:val="sl-SI"/>
        </w:rPr>
        <w:t>Javni razpis za izbiro izvajalcev in sofinanciranje mladinskih projektov in akcij v Občini Divača za leto 2026</w:t>
      </w:r>
      <w:r w:rsidR="00D76232">
        <w:rPr>
          <w:color w:val="000000"/>
          <w:lang w:val="sl-SI"/>
        </w:rPr>
        <w:t xml:space="preserve"> </w:t>
      </w:r>
      <w:r w:rsidRPr="007A5AD0">
        <w:rPr>
          <w:color w:val="000000"/>
          <w:lang w:val="sl-SI"/>
        </w:rPr>
        <w:t>izjavljam:</w:t>
      </w:r>
    </w:p>
    <w:p w14:paraId="4511A90F" w14:textId="77777777" w:rsidR="00D76232" w:rsidRPr="007A5AD0" w:rsidRDefault="00D76232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D589BC7" w14:textId="77777777" w:rsidR="00451289" w:rsidRPr="007A5AD0" w:rsidRDefault="00451289" w:rsidP="00333D5C">
      <w:pPr>
        <w:pStyle w:val="NormalWeb"/>
        <w:numPr>
          <w:ilvl w:val="0"/>
          <w:numId w:val="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so vsi podatki, navedeni v prijavni dokumentaciji, resnični, točni in popolni;</w:t>
      </w:r>
    </w:p>
    <w:p w14:paraId="5B5CF9EF" w14:textId="77777777" w:rsidR="00451289" w:rsidRPr="007A5AD0" w:rsidRDefault="00451289" w:rsidP="00333D5C">
      <w:pPr>
        <w:pStyle w:val="NormalWeb"/>
        <w:numPr>
          <w:ilvl w:val="0"/>
          <w:numId w:val="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smo seznanjeni z vsemi pogoji, merili in določili javnega razpisa ter jih v celoti sprejemamo;</w:t>
      </w:r>
    </w:p>
    <w:p w14:paraId="18ED1B18" w14:textId="77777777" w:rsidR="00451289" w:rsidRPr="007A5AD0" w:rsidRDefault="00451289" w:rsidP="00333D5C">
      <w:pPr>
        <w:pStyle w:val="NormalWeb"/>
        <w:numPr>
          <w:ilvl w:val="0"/>
          <w:numId w:val="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prijavljeni projekt izpolnjuje pogoje javnega razpisa;</w:t>
      </w:r>
    </w:p>
    <w:p w14:paraId="5B353651" w14:textId="77777777" w:rsidR="00451289" w:rsidRPr="007A5AD0" w:rsidRDefault="00451289" w:rsidP="00333D5C">
      <w:pPr>
        <w:pStyle w:val="NormalWeb"/>
        <w:numPr>
          <w:ilvl w:val="0"/>
          <w:numId w:val="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projekt ni in ne bo financiran iz druge proračunske postavke Občine Divača;</w:t>
      </w:r>
    </w:p>
    <w:p w14:paraId="2371B006" w14:textId="77777777" w:rsidR="00451289" w:rsidRPr="007A5AD0" w:rsidRDefault="00451289" w:rsidP="00333D5C">
      <w:pPr>
        <w:pStyle w:val="NormalWeb"/>
        <w:numPr>
          <w:ilvl w:val="0"/>
          <w:numId w:val="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imamo zagotovljene organizacijske, kadrovske, tehnične in druge pogoje za izvedbo projekta;</w:t>
      </w:r>
    </w:p>
    <w:p w14:paraId="5B7A8D8D" w14:textId="77777777" w:rsidR="00451289" w:rsidRPr="007A5AD0" w:rsidRDefault="00451289" w:rsidP="00333D5C">
      <w:pPr>
        <w:pStyle w:val="NormalWeb"/>
        <w:numPr>
          <w:ilvl w:val="0"/>
          <w:numId w:val="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bomo projekt izvedli v skladu s prijavo, veljavnimi predpisi in pogodbo o sofinanciranju;</w:t>
      </w:r>
    </w:p>
    <w:p w14:paraId="07953CFB" w14:textId="77777777" w:rsidR="00451289" w:rsidRPr="007A5AD0" w:rsidRDefault="00451289" w:rsidP="00333D5C">
      <w:pPr>
        <w:pStyle w:val="NormalWeb"/>
        <w:numPr>
          <w:ilvl w:val="0"/>
          <w:numId w:val="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bomo prejeta sredstva porabili namensko in gospodarno;</w:t>
      </w:r>
    </w:p>
    <w:p w14:paraId="03512C19" w14:textId="77777777" w:rsidR="00451289" w:rsidRPr="007A5AD0" w:rsidRDefault="00451289" w:rsidP="00333D5C">
      <w:pPr>
        <w:pStyle w:val="NormalWeb"/>
        <w:numPr>
          <w:ilvl w:val="0"/>
          <w:numId w:val="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bomo vodili ustrezno dokumentacijo o izvedbi projekta;</w:t>
      </w:r>
    </w:p>
    <w:p w14:paraId="5C15766D" w14:textId="77777777" w:rsidR="00451289" w:rsidRPr="007A5AD0" w:rsidRDefault="00451289" w:rsidP="00333D5C">
      <w:pPr>
        <w:pStyle w:val="NormalWeb"/>
        <w:numPr>
          <w:ilvl w:val="0"/>
          <w:numId w:val="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bomo Občini Divača omogočili vpogled v dokumentacijo in izvedbo nadzora;</w:t>
      </w:r>
    </w:p>
    <w:p w14:paraId="3E6D080B" w14:textId="77777777" w:rsidR="00451289" w:rsidRPr="007A5AD0" w:rsidRDefault="00451289" w:rsidP="00333D5C">
      <w:pPr>
        <w:pStyle w:val="NormalWeb"/>
        <w:numPr>
          <w:ilvl w:val="0"/>
          <w:numId w:val="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bomo Občino Divača navajali kot sofinancerja projekta pri vseh promocijskih aktivnostih;</w:t>
      </w:r>
    </w:p>
    <w:p w14:paraId="77DA73AC" w14:textId="77777777" w:rsidR="00451289" w:rsidRPr="007A5AD0" w:rsidRDefault="00451289" w:rsidP="00333D5C">
      <w:pPr>
        <w:pStyle w:val="NormalWeb"/>
        <w:numPr>
          <w:ilvl w:val="0"/>
          <w:numId w:val="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smo v primeru predhodnega sofinanciranja iz občinskega proračuna izpolnili vse pogodbene obveznosti;</w:t>
      </w:r>
    </w:p>
    <w:p w14:paraId="129479FC" w14:textId="77777777" w:rsidR="00451289" w:rsidRPr="007A5AD0" w:rsidRDefault="00451289" w:rsidP="00333D5C">
      <w:pPr>
        <w:pStyle w:val="NormalWeb"/>
        <w:numPr>
          <w:ilvl w:val="0"/>
          <w:numId w:val="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proti prijavitelju ne teče postopek prisilne poravnave, stečaja ali likvidacije;</w:t>
      </w:r>
    </w:p>
    <w:p w14:paraId="65186C9F" w14:textId="77777777" w:rsidR="00451289" w:rsidRPr="007A5AD0" w:rsidRDefault="00451289" w:rsidP="00333D5C">
      <w:pPr>
        <w:pStyle w:val="NormalWeb"/>
        <w:numPr>
          <w:ilvl w:val="0"/>
          <w:numId w:val="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ne obstajajo okoliščine nasprotja interesov oziroma druge okoliščine, ki bi lahko vplivale na nepristransko izvedbo projekta;</w:t>
      </w:r>
    </w:p>
    <w:p w14:paraId="750BF2D0" w14:textId="77777777" w:rsidR="00451289" w:rsidRDefault="00451289" w:rsidP="00333D5C">
      <w:pPr>
        <w:pStyle w:val="NormalWeb"/>
        <w:numPr>
          <w:ilvl w:val="0"/>
          <w:numId w:val="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soglašamo z obdelavo osebnih podatkov za potrebe izvedbe javnega razpisa in vodenja postopkov sofinanciranja.</w:t>
      </w:r>
    </w:p>
    <w:p w14:paraId="0A8D7BCE" w14:textId="77777777" w:rsidR="00D76232" w:rsidRPr="007A5AD0" w:rsidRDefault="00D76232" w:rsidP="00D76232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66F1AB5" w14:textId="77777777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Kraj in datum: ___________________________</w:t>
      </w:r>
    </w:p>
    <w:p w14:paraId="75DBF072" w14:textId="77777777" w:rsidR="00D76232" w:rsidRPr="007A5AD0" w:rsidRDefault="00D76232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F60896A" w14:textId="77777777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Podpis odgovorne osebe:</w:t>
      </w:r>
    </w:p>
    <w:p w14:paraId="622CFCE4" w14:textId="77777777" w:rsidR="00D76232" w:rsidRPr="007A5AD0" w:rsidRDefault="00D76232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584846B" w14:textId="77777777" w:rsidR="00451289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2A094818">
          <v:rect id="Rectangle 132" o:spid="_x0000_s2115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47220B6B" w14:textId="77777777" w:rsidR="00D76232" w:rsidRPr="007A5AD0" w:rsidRDefault="00D76232" w:rsidP="00333D5C">
      <w:pPr>
        <w:spacing w:after="0" w:line="240" w:lineRule="auto"/>
        <w:rPr>
          <w:lang w:val="sl-SI"/>
        </w:rPr>
      </w:pPr>
    </w:p>
    <w:p w14:paraId="644143FC" w14:textId="66EDD8AE" w:rsidR="00D76232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Žig (če ga prijavitelj uporablja)</w:t>
      </w:r>
    </w:p>
    <w:p w14:paraId="3C4ABD8C" w14:textId="40303E13" w:rsidR="003D1444" w:rsidRPr="007A5AD0" w:rsidRDefault="00000000" w:rsidP="00333D5C">
      <w:pPr>
        <w:spacing w:after="0" w:line="240" w:lineRule="auto"/>
        <w:rPr>
          <w:lang w:val="sl-SI"/>
        </w:rPr>
      </w:pPr>
      <w:r w:rsidRPr="007A5AD0">
        <w:rPr>
          <w:lang w:val="sl-SI"/>
        </w:rPr>
        <w:br w:type="page"/>
      </w:r>
    </w:p>
    <w:p w14:paraId="1A567A08" w14:textId="77777777" w:rsidR="003D1444" w:rsidRPr="007A5AD0" w:rsidRDefault="00000000" w:rsidP="00333D5C">
      <w:pPr>
        <w:pStyle w:val="Heading1"/>
        <w:spacing w:before="0" w:line="240" w:lineRule="auto"/>
        <w:rPr>
          <w:lang w:val="sl-SI"/>
        </w:rPr>
      </w:pPr>
      <w:bookmarkStart w:id="8" w:name="_Toc234224356"/>
      <w:r w:rsidRPr="007A5AD0">
        <w:rPr>
          <w:lang w:val="sl-SI"/>
        </w:rPr>
        <w:lastRenderedPageBreak/>
        <w:t>6. Obrazec 5 – Seznam članov projektne skupine</w:t>
      </w:r>
      <w:bookmarkEnd w:id="8"/>
    </w:p>
    <w:p w14:paraId="49483E0B" w14:textId="77777777" w:rsidR="00877E39" w:rsidRDefault="00877E3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FC83F1D" w14:textId="7B88C706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Naziv projekta:</w:t>
      </w:r>
    </w:p>
    <w:p w14:paraId="0334F567" w14:textId="77777777" w:rsidR="00877E39" w:rsidRPr="007A5AD0" w:rsidRDefault="00877E3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029FE25" w14:textId="77777777" w:rsidR="00451289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063B1AC2">
          <v:rect id="Rectangle 130" o:spid="_x0000_s2114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6D96FACE" w14:textId="77777777" w:rsidR="00877E39" w:rsidRDefault="00877E39" w:rsidP="00333D5C">
      <w:pPr>
        <w:spacing w:after="0" w:line="240" w:lineRule="auto"/>
        <w:rPr>
          <w:lang w:val="sl-SI"/>
        </w:rPr>
      </w:pPr>
    </w:p>
    <w:p w14:paraId="0B952699" w14:textId="77777777" w:rsidR="00877E39" w:rsidRPr="007A5AD0" w:rsidRDefault="00877E39" w:rsidP="00333D5C">
      <w:pPr>
        <w:spacing w:after="0" w:line="240" w:lineRule="auto"/>
        <w:rPr>
          <w:lang w:val="sl-SI"/>
        </w:rPr>
      </w:pPr>
    </w:p>
    <w:tbl>
      <w:tblPr>
        <w:tblW w:w="9356" w:type="dxa"/>
        <w:tblCellSpacing w:w="1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2126"/>
        <w:gridCol w:w="1276"/>
        <w:gridCol w:w="1701"/>
        <w:gridCol w:w="1843"/>
        <w:gridCol w:w="1559"/>
      </w:tblGrid>
      <w:tr w:rsidR="00451289" w:rsidRPr="007A5AD0" w14:paraId="6501281E" w14:textId="77777777" w:rsidTr="00D831F9">
        <w:trPr>
          <w:tblHeader/>
          <w:tblCellSpacing w:w="15" w:type="dxa"/>
        </w:trPr>
        <w:tc>
          <w:tcPr>
            <w:tcW w:w="806" w:type="dxa"/>
            <w:shd w:val="clear" w:color="auto" w:fill="C6D9F1" w:themeFill="text2" w:themeFillTint="33"/>
            <w:vAlign w:val="center"/>
            <w:hideMark/>
          </w:tcPr>
          <w:p w14:paraId="4607BDA3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Zap. št.</w:t>
            </w:r>
          </w:p>
        </w:tc>
        <w:tc>
          <w:tcPr>
            <w:tcW w:w="2096" w:type="dxa"/>
            <w:shd w:val="clear" w:color="auto" w:fill="C6D9F1" w:themeFill="text2" w:themeFillTint="33"/>
            <w:vAlign w:val="center"/>
            <w:hideMark/>
          </w:tcPr>
          <w:p w14:paraId="3202FB25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Ime in priimek</w:t>
            </w:r>
          </w:p>
        </w:tc>
        <w:tc>
          <w:tcPr>
            <w:tcW w:w="1246" w:type="dxa"/>
            <w:shd w:val="clear" w:color="auto" w:fill="C6D9F1" w:themeFill="text2" w:themeFillTint="33"/>
            <w:vAlign w:val="center"/>
            <w:hideMark/>
          </w:tcPr>
          <w:p w14:paraId="3769879E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Datum rojstva</w:t>
            </w:r>
          </w:p>
        </w:tc>
        <w:tc>
          <w:tcPr>
            <w:tcW w:w="1671" w:type="dxa"/>
            <w:shd w:val="clear" w:color="auto" w:fill="C6D9F1" w:themeFill="text2" w:themeFillTint="33"/>
            <w:vAlign w:val="center"/>
            <w:hideMark/>
          </w:tcPr>
          <w:p w14:paraId="668495AF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Naslov</w:t>
            </w:r>
          </w:p>
        </w:tc>
        <w:tc>
          <w:tcPr>
            <w:tcW w:w="1813" w:type="dxa"/>
            <w:shd w:val="clear" w:color="auto" w:fill="C6D9F1" w:themeFill="text2" w:themeFillTint="33"/>
            <w:vAlign w:val="center"/>
            <w:hideMark/>
          </w:tcPr>
          <w:p w14:paraId="076F39E3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Vloga v projektu</w:t>
            </w:r>
          </w:p>
        </w:tc>
        <w:tc>
          <w:tcPr>
            <w:tcW w:w="1514" w:type="dxa"/>
            <w:shd w:val="clear" w:color="auto" w:fill="C6D9F1" w:themeFill="text2" w:themeFillTint="33"/>
            <w:vAlign w:val="center"/>
            <w:hideMark/>
          </w:tcPr>
          <w:p w14:paraId="510C6EBD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Podpis</w:t>
            </w:r>
          </w:p>
        </w:tc>
      </w:tr>
      <w:tr w:rsidR="00451289" w:rsidRPr="007A5AD0" w14:paraId="3A452B24" w14:textId="77777777" w:rsidTr="00877E39">
        <w:trPr>
          <w:tblCellSpacing w:w="15" w:type="dxa"/>
        </w:trPr>
        <w:tc>
          <w:tcPr>
            <w:tcW w:w="806" w:type="dxa"/>
            <w:vAlign w:val="center"/>
            <w:hideMark/>
          </w:tcPr>
          <w:p w14:paraId="786CF078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  <w:r w:rsidRPr="007A5AD0">
              <w:rPr>
                <w:color w:val="000000"/>
                <w:lang w:val="sl-SI"/>
              </w:rPr>
              <w:t>1</w:t>
            </w:r>
          </w:p>
        </w:tc>
        <w:tc>
          <w:tcPr>
            <w:tcW w:w="2096" w:type="dxa"/>
            <w:vAlign w:val="center"/>
            <w:hideMark/>
          </w:tcPr>
          <w:p w14:paraId="0652292D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1902674F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671" w:type="dxa"/>
            <w:vAlign w:val="center"/>
            <w:hideMark/>
          </w:tcPr>
          <w:p w14:paraId="0C4211E0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813" w:type="dxa"/>
            <w:vAlign w:val="center"/>
            <w:hideMark/>
          </w:tcPr>
          <w:p w14:paraId="5DB47F7C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4" w:type="dxa"/>
            <w:vAlign w:val="center"/>
            <w:hideMark/>
          </w:tcPr>
          <w:p w14:paraId="708BB254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5E097AF3" w14:textId="77777777" w:rsidTr="00877E39">
        <w:trPr>
          <w:tblCellSpacing w:w="15" w:type="dxa"/>
        </w:trPr>
        <w:tc>
          <w:tcPr>
            <w:tcW w:w="806" w:type="dxa"/>
            <w:vAlign w:val="center"/>
            <w:hideMark/>
          </w:tcPr>
          <w:p w14:paraId="0A94C9D7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2</w:t>
            </w:r>
          </w:p>
        </w:tc>
        <w:tc>
          <w:tcPr>
            <w:tcW w:w="2096" w:type="dxa"/>
            <w:vAlign w:val="center"/>
            <w:hideMark/>
          </w:tcPr>
          <w:p w14:paraId="090FF4B5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442B6EB0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671" w:type="dxa"/>
            <w:vAlign w:val="center"/>
            <w:hideMark/>
          </w:tcPr>
          <w:p w14:paraId="514232D9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813" w:type="dxa"/>
            <w:vAlign w:val="center"/>
            <w:hideMark/>
          </w:tcPr>
          <w:p w14:paraId="73A591A9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4" w:type="dxa"/>
            <w:vAlign w:val="center"/>
            <w:hideMark/>
          </w:tcPr>
          <w:p w14:paraId="31D1F0A3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00A3638F" w14:textId="77777777" w:rsidTr="00877E39">
        <w:trPr>
          <w:tblCellSpacing w:w="15" w:type="dxa"/>
        </w:trPr>
        <w:tc>
          <w:tcPr>
            <w:tcW w:w="806" w:type="dxa"/>
            <w:vAlign w:val="center"/>
            <w:hideMark/>
          </w:tcPr>
          <w:p w14:paraId="2CBE9F09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3</w:t>
            </w:r>
          </w:p>
        </w:tc>
        <w:tc>
          <w:tcPr>
            <w:tcW w:w="2096" w:type="dxa"/>
            <w:vAlign w:val="center"/>
            <w:hideMark/>
          </w:tcPr>
          <w:p w14:paraId="27E7DF2F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0569C96C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671" w:type="dxa"/>
            <w:vAlign w:val="center"/>
            <w:hideMark/>
          </w:tcPr>
          <w:p w14:paraId="4660E251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813" w:type="dxa"/>
            <w:vAlign w:val="center"/>
            <w:hideMark/>
          </w:tcPr>
          <w:p w14:paraId="0DD70C1B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4" w:type="dxa"/>
            <w:vAlign w:val="center"/>
            <w:hideMark/>
          </w:tcPr>
          <w:p w14:paraId="0DF810A6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576880FD" w14:textId="77777777" w:rsidTr="00877E39">
        <w:trPr>
          <w:tblCellSpacing w:w="15" w:type="dxa"/>
        </w:trPr>
        <w:tc>
          <w:tcPr>
            <w:tcW w:w="806" w:type="dxa"/>
            <w:vAlign w:val="center"/>
            <w:hideMark/>
          </w:tcPr>
          <w:p w14:paraId="172F21B8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4</w:t>
            </w:r>
          </w:p>
        </w:tc>
        <w:tc>
          <w:tcPr>
            <w:tcW w:w="2096" w:type="dxa"/>
            <w:vAlign w:val="center"/>
            <w:hideMark/>
          </w:tcPr>
          <w:p w14:paraId="062D4F3D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13458967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671" w:type="dxa"/>
            <w:vAlign w:val="center"/>
            <w:hideMark/>
          </w:tcPr>
          <w:p w14:paraId="6DB4F305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813" w:type="dxa"/>
            <w:vAlign w:val="center"/>
            <w:hideMark/>
          </w:tcPr>
          <w:p w14:paraId="51DBEAA8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4" w:type="dxa"/>
            <w:vAlign w:val="center"/>
            <w:hideMark/>
          </w:tcPr>
          <w:p w14:paraId="7CC61D8C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4EEAC12E" w14:textId="77777777" w:rsidTr="00877E39">
        <w:trPr>
          <w:tblCellSpacing w:w="15" w:type="dxa"/>
        </w:trPr>
        <w:tc>
          <w:tcPr>
            <w:tcW w:w="806" w:type="dxa"/>
            <w:vAlign w:val="center"/>
            <w:hideMark/>
          </w:tcPr>
          <w:p w14:paraId="5F2950EF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5</w:t>
            </w:r>
          </w:p>
        </w:tc>
        <w:tc>
          <w:tcPr>
            <w:tcW w:w="2096" w:type="dxa"/>
            <w:vAlign w:val="center"/>
            <w:hideMark/>
          </w:tcPr>
          <w:p w14:paraId="4F12D7A9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20E84B62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671" w:type="dxa"/>
            <w:vAlign w:val="center"/>
            <w:hideMark/>
          </w:tcPr>
          <w:p w14:paraId="0AA0B20A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813" w:type="dxa"/>
            <w:vAlign w:val="center"/>
            <w:hideMark/>
          </w:tcPr>
          <w:p w14:paraId="51DAEF64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4" w:type="dxa"/>
            <w:vAlign w:val="center"/>
            <w:hideMark/>
          </w:tcPr>
          <w:p w14:paraId="571EAD4A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57F7CF59" w14:textId="77777777" w:rsidTr="00877E39">
        <w:trPr>
          <w:tblCellSpacing w:w="15" w:type="dxa"/>
        </w:trPr>
        <w:tc>
          <w:tcPr>
            <w:tcW w:w="806" w:type="dxa"/>
            <w:vAlign w:val="center"/>
            <w:hideMark/>
          </w:tcPr>
          <w:p w14:paraId="1F01DEA0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6</w:t>
            </w:r>
          </w:p>
        </w:tc>
        <w:tc>
          <w:tcPr>
            <w:tcW w:w="2096" w:type="dxa"/>
            <w:vAlign w:val="center"/>
            <w:hideMark/>
          </w:tcPr>
          <w:p w14:paraId="25C65C98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45DAFD19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671" w:type="dxa"/>
            <w:vAlign w:val="center"/>
            <w:hideMark/>
          </w:tcPr>
          <w:p w14:paraId="7D2C85AA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813" w:type="dxa"/>
            <w:vAlign w:val="center"/>
            <w:hideMark/>
          </w:tcPr>
          <w:p w14:paraId="3010C5F1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4" w:type="dxa"/>
            <w:vAlign w:val="center"/>
            <w:hideMark/>
          </w:tcPr>
          <w:p w14:paraId="0E8679B5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735EFAF0" w14:textId="77777777" w:rsidTr="00877E39">
        <w:trPr>
          <w:tblCellSpacing w:w="15" w:type="dxa"/>
        </w:trPr>
        <w:tc>
          <w:tcPr>
            <w:tcW w:w="806" w:type="dxa"/>
            <w:vAlign w:val="center"/>
            <w:hideMark/>
          </w:tcPr>
          <w:p w14:paraId="58DA64D1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7</w:t>
            </w:r>
          </w:p>
        </w:tc>
        <w:tc>
          <w:tcPr>
            <w:tcW w:w="2096" w:type="dxa"/>
            <w:vAlign w:val="center"/>
            <w:hideMark/>
          </w:tcPr>
          <w:p w14:paraId="4D5A9DD0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28650004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671" w:type="dxa"/>
            <w:vAlign w:val="center"/>
            <w:hideMark/>
          </w:tcPr>
          <w:p w14:paraId="45BE6FEC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813" w:type="dxa"/>
            <w:vAlign w:val="center"/>
            <w:hideMark/>
          </w:tcPr>
          <w:p w14:paraId="35D87BBD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4" w:type="dxa"/>
            <w:vAlign w:val="center"/>
            <w:hideMark/>
          </w:tcPr>
          <w:p w14:paraId="4D0FD4AE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0417468B" w14:textId="77777777" w:rsidTr="00877E39">
        <w:trPr>
          <w:tblCellSpacing w:w="15" w:type="dxa"/>
        </w:trPr>
        <w:tc>
          <w:tcPr>
            <w:tcW w:w="806" w:type="dxa"/>
            <w:vAlign w:val="center"/>
            <w:hideMark/>
          </w:tcPr>
          <w:p w14:paraId="1DCDC053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8</w:t>
            </w:r>
          </w:p>
        </w:tc>
        <w:tc>
          <w:tcPr>
            <w:tcW w:w="2096" w:type="dxa"/>
            <w:vAlign w:val="center"/>
            <w:hideMark/>
          </w:tcPr>
          <w:p w14:paraId="795802CC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4070335C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671" w:type="dxa"/>
            <w:vAlign w:val="center"/>
            <w:hideMark/>
          </w:tcPr>
          <w:p w14:paraId="2B6F35F4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813" w:type="dxa"/>
            <w:vAlign w:val="center"/>
            <w:hideMark/>
          </w:tcPr>
          <w:p w14:paraId="647589D6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4" w:type="dxa"/>
            <w:vAlign w:val="center"/>
            <w:hideMark/>
          </w:tcPr>
          <w:p w14:paraId="0C35B96D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126B7647" w14:textId="77777777" w:rsidTr="00877E39">
        <w:trPr>
          <w:tblCellSpacing w:w="15" w:type="dxa"/>
        </w:trPr>
        <w:tc>
          <w:tcPr>
            <w:tcW w:w="806" w:type="dxa"/>
            <w:vAlign w:val="center"/>
            <w:hideMark/>
          </w:tcPr>
          <w:p w14:paraId="0BFA01F7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9</w:t>
            </w:r>
          </w:p>
        </w:tc>
        <w:tc>
          <w:tcPr>
            <w:tcW w:w="2096" w:type="dxa"/>
            <w:vAlign w:val="center"/>
            <w:hideMark/>
          </w:tcPr>
          <w:p w14:paraId="112A0E71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1578B0E3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671" w:type="dxa"/>
            <w:vAlign w:val="center"/>
            <w:hideMark/>
          </w:tcPr>
          <w:p w14:paraId="5226B1E8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813" w:type="dxa"/>
            <w:vAlign w:val="center"/>
            <w:hideMark/>
          </w:tcPr>
          <w:p w14:paraId="3183E906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4" w:type="dxa"/>
            <w:vAlign w:val="center"/>
            <w:hideMark/>
          </w:tcPr>
          <w:p w14:paraId="2C8F598E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1BAD2D94" w14:textId="77777777" w:rsidTr="00877E39">
        <w:trPr>
          <w:tblCellSpacing w:w="15" w:type="dxa"/>
        </w:trPr>
        <w:tc>
          <w:tcPr>
            <w:tcW w:w="806" w:type="dxa"/>
            <w:vAlign w:val="center"/>
            <w:hideMark/>
          </w:tcPr>
          <w:p w14:paraId="3FA54587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10</w:t>
            </w:r>
          </w:p>
        </w:tc>
        <w:tc>
          <w:tcPr>
            <w:tcW w:w="2096" w:type="dxa"/>
            <w:vAlign w:val="center"/>
            <w:hideMark/>
          </w:tcPr>
          <w:p w14:paraId="42692DAD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580A1353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671" w:type="dxa"/>
            <w:vAlign w:val="center"/>
            <w:hideMark/>
          </w:tcPr>
          <w:p w14:paraId="159429F3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813" w:type="dxa"/>
            <w:vAlign w:val="center"/>
            <w:hideMark/>
          </w:tcPr>
          <w:p w14:paraId="701A1E19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4" w:type="dxa"/>
            <w:vAlign w:val="center"/>
            <w:hideMark/>
          </w:tcPr>
          <w:p w14:paraId="3501A895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</w:tbl>
    <w:p w14:paraId="186B688C" w14:textId="77777777" w:rsidR="00877E39" w:rsidRDefault="00877E3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09181275" w14:textId="77777777" w:rsidR="00877E39" w:rsidRDefault="00877E3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DBA4B40" w14:textId="6B968924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Podpis odgovorne osebe prijavitelja:</w:t>
      </w:r>
    </w:p>
    <w:p w14:paraId="5959D56A" w14:textId="77777777" w:rsidR="00451289" w:rsidRPr="007A5AD0" w:rsidRDefault="00451289" w:rsidP="00333D5C">
      <w:pPr>
        <w:spacing w:after="0" w:line="240" w:lineRule="auto"/>
        <w:rPr>
          <w:lang w:val="sl-SI"/>
        </w:rPr>
      </w:pPr>
    </w:p>
    <w:p w14:paraId="0A9D20C7" w14:textId="0119E459" w:rsidR="003D1444" w:rsidRPr="007A5AD0" w:rsidRDefault="00000000" w:rsidP="00333D5C">
      <w:pPr>
        <w:spacing w:after="0" w:line="240" w:lineRule="auto"/>
        <w:rPr>
          <w:lang w:val="sl-SI"/>
        </w:rPr>
      </w:pPr>
      <w:r w:rsidRPr="007A5AD0">
        <w:rPr>
          <w:lang w:val="sl-SI"/>
        </w:rPr>
        <w:br w:type="page"/>
      </w:r>
    </w:p>
    <w:p w14:paraId="6DBA0814" w14:textId="728C1F9B" w:rsidR="00451289" w:rsidRDefault="00000000" w:rsidP="00333D5C">
      <w:pPr>
        <w:pStyle w:val="Heading1"/>
        <w:spacing w:before="0" w:line="240" w:lineRule="auto"/>
        <w:rPr>
          <w:lang w:val="sl-SI"/>
        </w:rPr>
      </w:pPr>
      <w:bookmarkStart w:id="9" w:name="_Toc234224357"/>
      <w:r w:rsidRPr="007A5AD0">
        <w:rPr>
          <w:lang w:val="sl-SI"/>
        </w:rPr>
        <w:lastRenderedPageBreak/>
        <w:t>7. Obrazec 6 – Evidenca prostovoljskega dela</w:t>
      </w:r>
      <w:r w:rsidR="0096455B">
        <w:rPr>
          <w:lang w:val="sl-SI"/>
        </w:rPr>
        <w:t xml:space="preserve"> (poročanje)</w:t>
      </w:r>
      <w:bookmarkEnd w:id="9"/>
    </w:p>
    <w:p w14:paraId="0959CF3D" w14:textId="77777777" w:rsidR="00B56BE3" w:rsidRPr="00B56BE3" w:rsidRDefault="00B56BE3" w:rsidP="00B56BE3">
      <w:pPr>
        <w:rPr>
          <w:lang w:val="sl-SI"/>
        </w:rPr>
      </w:pPr>
    </w:p>
    <w:p w14:paraId="0D058FE1" w14:textId="77777777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Naziv projekta:</w:t>
      </w:r>
    </w:p>
    <w:p w14:paraId="47AAF17F" w14:textId="77777777" w:rsidR="00B56BE3" w:rsidRPr="007A5AD0" w:rsidRDefault="00B56B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96D755E" w14:textId="77777777" w:rsidR="00451289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73C3A90F">
          <v:rect id="Rectangle 128" o:spid="_x0000_s2113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673C6DB0" w14:textId="77777777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Izvajalec projekta:</w:t>
      </w:r>
    </w:p>
    <w:p w14:paraId="7A7F10E9" w14:textId="77777777" w:rsidR="00B56BE3" w:rsidRPr="007A5AD0" w:rsidRDefault="00B56B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448F146" w14:textId="77777777" w:rsidR="00451289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68B51B4F">
          <v:rect id="Rectangle 126" o:spid="_x0000_s2112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03389BED" w14:textId="77777777" w:rsidR="00B56BE3" w:rsidRDefault="00B56BE3" w:rsidP="00333D5C">
      <w:pPr>
        <w:spacing w:after="0" w:line="240" w:lineRule="auto"/>
        <w:rPr>
          <w:lang w:val="sl-SI"/>
        </w:rPr>
      </w:pPr>
    </w:p>
    <w:p w14:paraId="1CC26F48" w14:textId="77777777" w:rsidR="00B56BE3" w:rsidRPr="007A5AD0" w:rsidRDefault="00B56BE3" w:rsidP="00333D5C">
      <w:pPr>
        <w:spacing w:after="0" w:line="240" w:lineRule="auto"/>
        <w:rPr>
          <w:lang w:val="sl-SI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7"/>
        <w:gridCol w:w="2640"/>
        <w:gridCol w:w="2230"/>
        <w:gridCol w:w="1005"/>
        <w:gridCol w:w="1978"/>
      </w:tblGrid>
      <w:tr w:rsidR="00451289" w:rsidRPr="007A5AD0" w14:paraId="03DB164F" w14:textId="77777777" w:rsidTr="007A5394">
        <w:trPr>
          <w:tblHeader/>
          <w:tblCellSpacing w:w="15" w:type="dxa"/>
        </w:trPr>
        <w:tc>
          <w:tcPr>
            <w:tcW w:w="0" w:type="auto"/>
            <w:shd w:val="clear" w:color="auto" w:fill="C6D9F1" w:themeFill="text2" w:themeFillTint="33"/>
            <w:vAlign w:val="center"/>
            <w:hideMark/>
          </w:tcPr>
          <w:p w14:paraId="4D5CD954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Datum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  <w:hideMark/>
          </w:tcPr>
          <w:p w14:paraId="7E0A4F9E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Ime in priimek prostovoljca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  <w:hideMark/>
          </w:tcPr>
          <w:p w14:paraId="6C9D5403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Opis opravljenega dela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  <w:hideMark/>
          </w:tcPr>
          <w:p w14:paraId="6AACDB6B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Število ur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  <w:hideMark/>
          </w:tcPr>
          <w:p w14:paraId="046A7A1B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Podpis prostovoljca</w:t>
            </w:r>
          </w:p>
        </w:tc>
      </w:tr>
      <w:tr w:rsidR="00451289" w:rsidRPr="007A5AD0" w14:paraId="679E52B9" w14:textId="77777777" w:rsidTr="00F859B2">
        <w:trPr>
          <w:trHeight w:val="454"/>
          <w:tblCellSpacing w:w="15" w:type="dxa"/>
        </w:trPr>
        <w:tc>
          <w:tcPr>
            <w:tcW w:w="0" w:type="auto"/>
            <w:vAlign w:val="center"/>
            <w:hideMark/>
          </w:tcPr>
          <w:p w14:paraId="06F38688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477CBADD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1719979D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4BDA2805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0B3E1452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6BCED5A2" w14:textId="77777777" w:rsidTr="00F859B2">
        <w:trPr>
          <w:trHeight w:val="454"/>
          <w:tblCellSpacing w:w="15" w:type="dxa"/>
        </w:trPr>
        <w:tc>
          <w:tcPr>
            <w:tcW w:w="0" w:type="auto"/>
            <w:vAlign w:val="center"/>
            <w:hideMark/>
          </w:tcPr>
          <w:p w14:paraId="3FD8613E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6B175FC9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7AC2A12B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17ADF844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081A161C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7B00EE24" w14:textId="77777777" w:rsidTr="00F859B2">
        <w:trPr>
          <w:trHeight w:val="454"/>
          <w:tblCellSpacing w:w="15" w:type="dxa"/>
        </w:trPr>
        <w:tc>
          <w:tcPr>
            <w:tcW w:w="0" w:type="auto"/>
            <w:vAlign w:val="center"/>
            <w:hideMark/>
          </w:tcPr>
          <w:p w14:paraId="78E6A128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42C17EBB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1427A7E0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505FEAFB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0AC67847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1199279B" w14:textId="77777777" w:rsidTr="00F859B2">
        <w:trPr>
          <w:trHeight w:val="454"/>
          <w:tblCellSpacing w:w="15" w:type="dxa"/>
        </w:trPr>
        <w:tc>
          <w:tcPr>
            <w:tcW w:w="0" w:type="auto"/>
            <w:vAlign w:val="center"/>
            <w:hideMark/>
          </w:tcPr>
          <w:p w14:paraId="6DBCDDAD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019126C5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3888FCDA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7A591441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466AFDD8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73B185EF" w14:textId="77777777" w:rsidTr="00F859B2">
        <w:trPr>
          <w:trHeight w:val="454"/>
          <w:tblCellSpacing w:w="15" w:type="dxa"/>
        </w:trPr>
        <w:tc>
          <w:tcPr>
            <w:tcW w:w="0" w:type="auto"/>
            <w:vAlign w:val="center"/>
            <w:hideMark/>
          </w:tcPr>
          <w:p w14:paraId="3B911A82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48B2C5B7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0D57EB2E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00E5F432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10D5C349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6855ABCC" w14:textId="77777777" w:rsidTr="00F859B2">
        <w:trPr>
          <w:trHeight w:val="454"/>
          <w:tblCellSpacing w:w="15" w:type="dxa"/>
        </w:trPr>
        <w:tc>
          <w:tcPr>
            <w:tcW w:w="0" w:type="auto"/>
            <w:vAlign w:val="center"/>
            <w:hideMark/>
          </w:tcPr>
          <w:p w14:paraId="7C6C12ED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591F024F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15A8866A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7D3951B1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1AFFF48E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0C842B12" w14:textId="77777777" w:rsidTr="00F859B2">
        <w:trPr>
          <w:trHeight w:val="454"/>
          <w:tblCellSpacing w:w="15" w:type="dxa"/>
        </w:trPr>
        <w:tc>
          <w:tcPr>
            <w:tcW w:w="0" w:type="auto"/>
            <w:vAlign w:val="center"/>
            <w:hideMark/>
          </w:tcPr>
          <w:p w14:paraId="39ACA480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2F2F91DA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4EFB1962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12099F7E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163864EA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7D273287" w14:textId="77777777" w:rsidTr="00F859B2">
        <w:trPr>
          <w:trHeight w:val="454"/>
          <w:tblCellSpacing w:w="15" w:type="dxa"/>
        </w:trPr>
        <w:tc>
          <w:tcPr>
            <w:tcW w:w="0" w:type="auto"/>
            <w:vAlign w:val="center"/>
            <w:hideMark/>
          </w:tcPr>
          <w:p w14:paraId="4574FEA5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3459E71E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7804484E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5756D371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0" w:type="auto"/>
            <w:vAlign w:val="center"/>
            <w:hideMark/>
          </w:tcPr>
          <w:p w14:paraId="38FA80AD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</w:tbl>
    <w:p w14:paraId="6591D213" w14:textId="77777777" w:rsidR="00B56BE3" w:rsidRDefault="00B56B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E34C421" w14:textId="77777777" w:rsidR="00B56BE3" w:rsidRDefault="00B56B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3CD31A98" w14:textId="77777777" w:rsidR="00B56BE3" w:rsidRDefault="00B56B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3CA6265" w14:textId="2954FF4E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Skupno število evidentiranih ur:</w:t>
      </w:r>
    </w:p>
    <w:p w14:paraId="4159A952" w14:textId="77777777" w:rsidR="00B56BE3" w:rsidRPr="007A5AD0" w:rsidRDefault="00B56B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62DB88C" w14:textId="77777777" w:rsidR="00451289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290F62E8">
          <v:rect id="Rectangle 124" o:spid="_x0000_s2111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4838A7ED" w14:textId="77777777" w:rsidR="00B56BE3" w:rsidRPr="007A5AD0" w:rsidRDefault="00B56BE3" w:rsidP="00333D5C">
      <w:pPr>
        <w:spacing w:after="0" w:line="240" w:lineRule="auto"/>
        <w:rPr>
          <w:lang w:val="sl-SI"/>
        </w:rPr>
      </w:pPr>
    </w:p>
    <w:p w14:paraId="030DB65E" w14:textId="77777777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Odgovorna oseba izvajalca:</w:t>
      </w:r>
    </w:p>
    <w:p w14:paraId="496DDB56" w14:textId="77777777" w:rsidR="00B56BE3" w:rsidRPr="007A5AD0" w:rsidRDefault="00B56B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019F004" w14:textId="77777777" w:rsidR="00451289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645E9FCC">
          <v:rect id="Rectangle 122" o:spid="_x0000_s2110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6A9E87DC" w14:textId="77777777" w:rsidR="00B56BE3" w:rsidRPr="007A5AD0" w:rsidRDefault="00B56BE3" w:rsidP="00333D5C">
      <w:pPr>
        <w:spacing w:after="0" w:line="240" w:lineRule="auto"/>
        <w:rPr>
          <w:lang w:val="sl-SI"/>
        </w:rPr>
      </w:pPr>
    </w:p>
    <w:p w14:paraId="3E19A851" w14:textId="77777777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Podpis:</w:t>
      </w:r>
    </w:p>
    <w:p w14:paraId="471C4FC5" w14:textId="77777777" w:rsidR="00B56BE3" w:rsidRPr="007A5AD0" w:rsidRDefault="00B56BE3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75ED14D" w14:textId="40A32D30" w:rsidR="00451289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78F4DE63">
          <v:rect id="Rectangle 120" o:spid="_x0000_s2109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71784252" w14:textId="77777777" w:rsidR="00B56BE3" w:rsidRPr="007A5AD0" w:rsidRDefault="00B56BE3" w:rsidP="00333D5C">
      <w:pPr>
        <w:spacing w:after="0" w:line="240" w:lineRule="auto"/>
        <w:rPr>
          <w:lang w:val="sl-SI"/>
        </w:rPr>
      </w:pPr>
    </w:p>
    <w:p w14:paraId="4E471597" w14:textId="4F2396F9" w:rsidR="003D1444" w:rsidRPr="007A5AD0" w:rsidRDefault="00000000" w:rsidP="00333D5C">
      <w:pPr>
        <w:spacing w:after="0" w:line="240" w:lineRule="auto"/>
        <w:rPr>
          <w:lang w:val="sl-SI"/>
        </w:rPr>
      </w:pPr>
      <w:r w:rsidRPr="007A5AD0">
        <w:rPr>
          <w:lang w:val="sl-SI"/>
        </w:rPr>
        <w:br w:type="page"/>
      </w:r>
    </w:p>
    <w:p w14:paraId="18141268" w14:textId="77777777" w:rsidR="003D1444" w:rsidRPr="007A5AD0" w:rsidRDefault="00000000" w:rsidP="00333D5C">
      <w:pPr>
        <w:pStyle w:val="Heading1"/>
        <w:spacing w:before="0" w:line="240" w:lineRule="auto"/>
        <w:rPr>
          <w:lang w:val="sl-SI"/>
        </w:rPr>
      </w:pPr>
      <w:bookmarkStart w:id="10" w:name="_Toc234224358"/>
      <w:r w:rsidRPr="007A5AD0">
        <w:rPr>
          <w:lang w:val="sl-SI"/>
        </w:rPr>
        <w:lastRenderedPageBreak/>
        <w:t>8. Obrazec 7 – Vzorec pogodbe o sofinanciranju (20 členov)</w:t>
      </w:r>
      <w:bookmarkEnd w:id="10"/>
    </w:p>
    <w:p w14:paraId="2E4A593E" w14:textId="77777777" w:rsidR="00451289" w:rsidRPr="007A5AD0" w:rsidRDefault="00451289" w:rsidP="00333D5C">
      <w:pPr>
        <w:spacing w:after="0" w:line="240" w:lineRule="auto"/>
        <w:rPr>
          <w:lang w:val="sl-SI"/>
        </w:rPr>
      </w:pPr>
    </w:p>
    <w:p w14:paraId="6D9FA7F4" w14:textId="77777777" w:rsidR="004224DE" w:rsidRDefault="004224DE" w:rsidP="00333D5C">
      <w:pPr>
        <w:pStyle w:val="Heading1"/>
        <w:spacing w:before="0" w:line="240" w:lineRule="auto"/>
        <w:rPr>
          <w:color w:val="000000"/>
          <w:lang w:val="sl-SI"/>
        </w:rPr>
      </w:pPr>
      <w:bookmarkStart w:id="11" w:name="_Toc234224359"/>
      <w:r w:rsidRPr="007A5AD0">
        <w:rPr>
          <w:color w:val="000000"/>
          <w:lang w:val="sl-SI"/>
        </w:rPr>
        <w:t>VZOREC POGODBE</w:t>
      </w:r>
      <w:bookmarkEnd w:id="11"/>
    </w:p>
    <w:p w14:paraId="5B1AA45A" w14:textId="77777777" w:rsidR="0096455B" w:rsidRPr="0096455B" w:rsidRDefault="0096455B" w:rsidP="0096455B">
      <w:pPr>
        <w:rPr>
          <w:lang w:val="sl-SI"/>
        </w:rPr>
      </w:pPr>
    </w:p>
    <w:p w14:paraId="20FB26CA" w14:textId="77777777" w:rsidR="004224DE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POGODBA O SOFINANCIRANJU MLADINSKEGA PROJEKTA ALI AKCIJE V OBČINI DIVAČA ZA LETO 2026</w:t>
      </w:r>
    </w:p>
    <w:p w14:paraId="703B047A" w14:textId="77777777" w:rsidR="0096455B" w:rsidRPr="0096455B" w:rsidRDefault="0096455B" w:rsidP="0096455B">
      <w:pPr>
        <w:rPr>
          <w:lang w:val="sl-SI"/>
        </w:rPr>
      </w:pPr>
    </w:p>
    <w:p w14:paraId="5E0BE3A1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ki jo skleneta:</w:t>
      </w:r>
    </w:p>
    <w:p w14:paraId="42A3FE9A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092885F0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rStyle w:val="Strong"/>
          <w:color w:val="000000"/>
          <w:lang w:val="sl-SI"/>
        </w:rPr>
        <w:t>OBČINA DIVAČA</w:t>
      </w:r>
      <w:r w:rsidRPr="007A5AD0">
        <w:rPr>
          <w:color w:val="000000"/>
          <w:lang w:val="sl-SI"/>
        </w:rPr>
        <w:t>, Kolodvorska ulica 3a, 6215 Divača, matična številka: 5882974, ID za DDV: SI48502502, ki jo zastopa županja Alenka Štrucl Dovgan</w:t>
      </w:r>
    </w:p>
    <w:p w14:paraId="72A6F19F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(v nadaljevanju: občina)</w:t>
      </w:r>
    </w:p>
    <w:p w14:paraId="24EAF8C8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09904BC3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in</w:t>
      </w:r>
    </w:p>
    <w:p w14:paraId="7FB739FF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rStyle w:val="Strong"/>
          <w:color w:val="000000"/>
          <w:lang w:val="sl-SI"/>
        </w:rPr>
        <w:t>______________________________________________</w:t>
      </w:r>
    </w:p>
    <w:p w14:paraId="3338FAC0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naslov: ________________________________________</w:t>
      </w:r>
    </w:p>
    <w:p w14:paraId="2BF86F31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matična številka: ________________________________</w:t>
      </w:r>
    </w:p>
    <w:p w14:paraId="74CE83AA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davčna številka: _________________________________</w:t>
      </w:r>
    </w:p>
    <w:p w14:paraId="319DFAEF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TRR: ___________________________________________</w:t>
      </w:r>
    </w:p>
    <w:p w14:paraId="14B06524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ki ga zastopa: __________________________________</w:t>
      </w:r>
    </w:p>
    <w:p w14:paraId="4E24C00A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(v nadaljevanju: izvajalec)</w:t>
      </w:r>
    </w:p>
    <w:p w14:paraId="50DC6DEA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B881B40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1. člen</w:t>
      </w:r>
    </w:p>
    <w:p w14:paraId="3F8A51C6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(Uvodne ugotovitve)</w:t>
      </w:r>
    </w:p>
    <w:p w14:paraId="6F0D7BD1" w14:textId="77777777" w:rsidR="0096455B" w:rsidRPr="007A5AD0" w:rsidRDefault="0096455B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</w:p>
    <w:p w14:paraId="386FE582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Pogodbeni stranki ugotavljata:</w:t>
      </w:r>
    </w:p>
    <w:p w14:paraId="37C47821" w14:textId="77777777" w:rsidR="004224DE" w:rsidRPr="007A5AD0" w:rsidRDefault="004224DE" w:rsidP="00333D5C">
      <w:pPr>
        <w:pStyle w:val="NormalWeb"/>
        <w:numPr>
          <w:ilvl w:val="0"/>
          <w:numId w:val="17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je Občina Divača objavila Javni razpis za izbiro izvajalcev in sofinanciranje mladinskih projektov in akcij v Občini Divača za leto 2026;</w:t>
      </w:r>
    </w:p>
    <w:p w14:paraId="074163E8" w14:textId="77777777" w:rsidR="004224DE" w:rsidRPr="007A5AD0" w:rsidRDefault="004224DE" w:rsidP="00333D5C">
      <w:pPr>
        <w:pStyle w:val="NormalWeb"/>
        <w:numPr>
          <w:ilvl w:val="0"/>
          <w:numId w:val="17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je izvajalec oddal vlogo na javni razpis;</w:t>
      </w:r>
    </w:p>
    <w:p w14:paraId="72A26D8E" w14:textId="77777777" w:rsidR="004224DE" w:rsidRPr="007A5AD0" w:rsidRDefault="004224DE" w:rsidP="00333D5C">
      <w:pPr>
        <w:pStyle w:val="NormalWeb"/>
        <w:numPr>
          <w:ilvl w:val="0"/>
          <w:numId w:val="17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je strokovna komisija izvedla postopek pregleda in ocenjevanja prijavljenih projektov;</w:t>
      </w:r>
    </w:p>
    <w:p w14:paraId="5C51DC37" w14:textId="77777777" w:rsidR="004224DE" w:rsidRPr="007A5AD0" w:rsidRDefault="004224DE" w:rsidP="00333D5C">
      <w:pPr>
        <w:pStyle w:val="NormalWeb"/>
        <w:numPr>
          <w:ilvl w:val="0"/>
          <w:numId w:val="17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je bila izvajalcu izdana odločba št. _____________ z dne _____________;</w:t>
      </w:r>
    </w:p>
    <w:p w14:paraId="4B7A1F18" w14:textId="77777777" w:rsidR="004224DE" w:rsidRDefault="004224DE" w:rsidP="00333D5C">
      <w:pPr>
        <w:pStyle w:val="NormalWeb"/>
        <w:numPr>
          <w:ilvl w:val="0"/>
          <w:numId w:val="17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sta pogodbeni stranki sporazumni glede medsebojnih pravic in obveznosti iz te pogodbe.</w:t>
      </w:r>
    </w:p>
    <w:p w14:paraId="783DA66C" w14:textId="77777777" w:rsidR="0096455B" w:rsidRPr="007A5AD0" w:rsidRDefault="0096455B" w:rsidP="0096455B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D4026F5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2. člen</w:t>
      </w:r>
    </w:p>
    <w:p w14:paraId="51236882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(Predmet pogodbe)</w:t>
      </w:r>
    </w:p>
    <w:p w14:paraId="0F118A2A" w14:textId="77777777" w:rsidR="0096455B" w:rsidRPr="007A5AD0" w:rsidRDefault="0096455B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</w:p>
    <w:p w14:paraId="566D2575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Predmet te pogodbe je sofinanciranje mladinskega projekta oziroma akcije:</w:t>
      </w:r>
    </w:p>
    <w:p w14:paraId="7F062E00" w14:textId="172AB9B1" w:rsidR="0096455B" w:rsidRPr="0096455B" w:rsidRDefault="004224DE" w:rsidP="00333D5C">
      <w:pPr>
        <w:pStyle w:val="NormalWeb"/>
        <w:spacing w:before="0" w:beforeAutospacing="0" w:after="0" w:afterAutospacing="0"/>
        <w:rPr>
          <w:b/>
          <w:bCs/>
          <w:color w:val="000000"/>
          <w:lang w:val="sl-SI"/>
        </w:rPr>
      </w:pPr>
      <w:r w:rsidRPr="007A5AD0">
        <w:rPr>
          <w:rStyle w:val="Strong"/>
          <w:color w:val="000000"/>
          <w:lang w:val="sl-SI"/>
        </w:rPr>
        <w:t>________________________________________________</w:t>
      </w:r>
      <w:r w:rsidR="0096455B">
        <w:rPr>
          <w:rStyle w:val="Strong"/>
          <w:color w:val="000000"/>
          <w:lang w:val="sl-SI"/>
        </w:rPr>
        <w:t>_________</w:t>
      </w:r>
      <w:r w:rsidRPr="007A5AD0">
        <w:rPr>
          <w:rStyle w:val="Strong"/>
          <w:color w:val="000000"/>
          <w:lang w:val="sl-SI"/>
        </w:rPr>
        <w:t>____</w:t>
      </w:r>
    </w:p>
    <w:p w14:paraId="03733FFB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(v nadaljevanju: projekt),</w:t>
      </w:r>
    </w:p>
    <w:p w14:paraId="55148873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76A2BA4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lastRenderedPageBreak/>
        <w:t>ki ga bo izvajalec izvedel v skladu s prijavo na javni razpis, določili javnega razpisa, Pravilnikom o sofinanciranju mladinskih projektov in akcij v Občini Divača ter določili te pogodbe.</w:t>
      </w:r>
    </w:p>
    <w:p w14:paraId="258C10A0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1039F57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3. člen</w:t>
      </w:r>
    </w:p>
    <w:p w14:paraId="4304A013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(Višina sofinanciranja)</w:t>
      </w:r>
    </w:p>
    <w:p w14:paraId="3E4BD354" w14:textId="77777777" w:rsidR="0096455B" w:rsidRPr="007A5AD0" w:rsidRDefault="0096455B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</w:p>
    <w:p w14:paraId="237DE015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Občina bo za izvedbo projekta izvajalcu zagotovila sredstva v višini:</w:t>
      </w:r>
    </w:p>
    <w:p w14:paraId="2F0A3DAD" w14:textId="77777777" w:rsidR="004224DE" w:rsidRDefault="004224DE" w:rsidP="00333D5C">
      <w:pPr>
        <w:pStyle w:val="NormalWeb"/>
        <w:spacing w:before="0" w:beforeAutospacing="0" w:after="0" w:afterAutospacing="0"/>
        <w:rPr>
          <w:rStyle w:val="Strong"/>
          <w:color w:val="000000"/>
          <w:lang w:val="sl-SI"/>
        </w:rPr>
      </w:pPr>
      <w:r w:rsidRPr="007A5AD0">
        <w:rPr>
          <w:rStyle w:val="Strong"/>
          <w:color w:val="000000"/>
          <w:lang w:val="sl-SI"/>
        </w:rPr>
        <w:t>____________ EUR.</w:t>
      </w:r>
    </w:p>
    <w:p w14:paraId="0D221A65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36ECEA98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Sredstva se zagotovijo iz proračunske postavke:</w:t>
      </w:r>
    </w:p>
    <w:p w14:paraId="39F08D67" w14:textId="77777777" w:rsidR="004224DE" w:rsidRDefault="004224DE" w:rsidP="00333D5C">
      <w:pPr>
        <w:pStyle w:val="NormalWeb"/>
        <w:spacing w:before="0" w:beforeAutospacing="0" w:after="0" w:afterAutospacing="0"/>
        <w:rPr>
          <w:rStyle w:val="Strong"/>
          <w:color w:val="000000"/>
          <w:lang w:val="sl-SI"/>
        </w:rPr>
      </w:pPr>
      <w:r w:rsidRPr="007A5AD0">
        <w:rPr>
          <w:rStyle w:val="Strong"/>
          <w:color w:val="000000"/>
          <w:lang w:val="sl-SI"/>
        </w:rPr>
        <w:t>180521 – Projekti mladih, projekti za mlade – sofinanciranje programov.</w:t>
      </w:r>
    </w:p>
    <w:p w14:paraId="7A7359B4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1DA1C3F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4. člen</w:t>
      </w:r>
    </w:p>
    <w:p w14:paraId="577A984B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(Namenska poraba sredstev)</w:t>
      </w:r>
    </w:p>
    <w:p w14:paraId="185897D6" w14:textId="77777777" w:rsidR="0096455B" w:rsidRPr="007A5AD0" w:rsidRDefault="0096455B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</w:p>
    <w:p w14:paraId="15315562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Izvajalec se zavezuje, da bo prejeta sredstva uporabil izključno za namen in aktivnosti projekta, ki je predmet te pogodbe.</w:t>
      </w:r>
    </w:p>
    <w:p w14:paraId="4E49EE63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0A545CE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Sredstev ni dovoljeno uporabiti za:</w:t>
      </w:r>
    </w:p>
    <w:p w14:paraId="7F73A1F6" w14:textId="77777777" w:rsidR="004224DE" w:rsidRPr="007A5AD0" w:rsidRDefault="004224DE" w:rsidP="00333D5C">
      <w:pPr>
        <w:pStyle w:val="NormalWeb"/>
        <w:numPr>
          <w:ilvl w:val="0"/>
          <w:numId w:val="1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nakup nepremičnin,</w:t>
      </w:r>
    </w:p>
    <w:p w14:paraId="12194811" w14:textId="77777777" w:rsidR="004224DE" w:rsidRPr="007A5AD0" w:rsidRDefault="004224DE" w:rsidP="00333D5C">
      <w:pPr>
        <w:pStyle w:val="NormalWeb"/>
        <w:numPr>
          <w:ilvl w:val="0"/>
          <w:numId w:val="1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investicijska vlaganja,</w:t>
      </w:r>
    </w:p>
    <w:p w14:paraId="6EEE64A7" w14:textId="77777777" w:rsidR="004224DE" w:rsidRPr="007A5AD0" w:rsidRDefault="004224DE" w:rsidP="00333D5C">
      <w:pPr>
        <w:pStyle w:val="NormalWeb"/>
        <w:numPr>
          <w:ilvl w:val="0"/>
          <w:numId w:val="1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nakup opreme, ki ni neposredno povezana z izvedbo projekta,</w:t>
      </w:r>
    </w:p>
    <w:p w14:paraId="4A984883" w14:textId="77777777" w:rsidR="004224DE" w:rsidRPr="007A5AD0" w:rsidRDefault="004224DE" w:rsidP="00333D5C">
      <w:pPr>
        <w:pStyle w:val="NormalWeb"/>
        <w:numPr>
          <w:ilvl w:val="0"/>
          <w:numId w:val="1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stroške, ki niso predvideni v prijavljeni finančni konstrukciji,</w:t>
      </w:r>
    </w:p>
    <w:p w14:paraId="4F22AE85" w14:textId="77777777" w:rsidR="004224DE" w:rsidRDefault="004224DE" w:rsidP="00333D5C">
      <w:pPr>
        <w:pStyle w:val="NormalWeb"/>
        <w:numPr>
          <w:ilvl w:val="0"/>
          <w:numId w:val="1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druge namene, ki niso povezani z izvedbo projekta.</w:t>
      </w:r>
    </w:p>
    <w:p w14:paraId="2CF398A9" w14:textId="77777777" w:rsidR="0096455B" w:rsidRPr="007A5AD0" w:rsidRDefault="0096455B" w:rsidP="0096455B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008DF17F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Morebitne spremembe finančne konstrukcije, ki bistveno vplivajo na vsebino projekta, mora izvajalec predhodno uskladiti z občino.</w:t>
      </w:r>
    </w:p>
    <w:p w14:paraId="289BD455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3550BAC3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5. člen</w:t>
      </w:r>
    </w:p>
    <w:p w14:paraId="75198B93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(Način izplačila sredstev)</w:t>
      </w:r>
    </w:p>
    <w:p w14:paraId="54347476" w14:textId="77777777" w:rsidR="0096455B" w:rsidRPr="007A5AD0" w:rsidRDefault="0096455B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</w:p>
    <w:p w14:paraId="700C8434" w14:textId="77777777" w:rsidR="004224DE" w:rsidRPr="007A5AD0" w:rsidRDefault="004224DE" w:rsidP="00333D5C">
      <w:pPr>
        <w:pStyle w:val="Heading3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Organizacije mladih</w:t>
      </w:r>
    </w:p>
    <w:p w14:paraId="2B38BE32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Če je izvajalec organizacija mladih, se sredstva izplačajo:</w:t>
      </w:r>
    </w:p>
    <w:p w14:paraId="3AE54F05" w14:textId="77777777" w:rsidR="004224DE" w:rsidRPr="007A5AD0" w:rsidRDefault="004224DE" w:rsidP="00333D5C">
      <w:pPr>
        <w:pStyle w:val="NormalWeb"/>
        <w:numPr>
          <w:ilvl w:val="0"/>
          <w:numId w:val="19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70 % odobrenih sredstev po podpisu pogodbe in prejemu zahtevka za izplačilo;</w:t>
      </w:r>
    </w:p>
    <w:p w14:paraId="0A1537E7" w14:textId="77777777" w:rsidR="004224DE" w:rsidRDefault="004224DE" w:rsidP="00333D5C">
      <w:pPr>
        <w:pStyle w:val="NormalWeb"/>
        <w:numPr>
          <w:ilvl w:val="0"/>
          <w:numId w:val="19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30 % odobrenih sredstev po predložitvi in potrditvi končnega vsebinskega in finančnega poročila.</w:t>
      </w:r>
    </w:p>
    <w:p w14:paraId="62D1CFF0" w14:textId="77777777" w:rsidR="0096455B" w:rsidRPr="007A5AD0" w:rsidRDefault="0096455B" w:rsidP="0096455B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B0E5E86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Prvi obrok sredstev se nakaže najkasneje v roku 30 dni od prejema popolnega zahtevka za izplačilo in podpisane pogodbe.</w:t>
      </w:r>
    </w:p>
    <w:p w14:paraId="2B3E311C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14D3112" w14:textId="77777777" w:rsidR="004224DE" w:rsidRPr="007A5AD0" w:rsidRDefault="004224DE" w:rsidP="00333D5C">
      <w:pPr>
        <w:pStyle w:val="Heading3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Neformalne skupine mladih</w:t>
      </w:r>
    </w:p>
    <w:p w14:paraId="296032B7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Če je izvajalec neformalna skupina mladih, se sredstva izplačajo po zaključku projekta na podlagi refundacije upravičenih stroškov.</w:t>
      </w:r>
    </w:p>
    <w:p w14:paraId="6216FBA5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A8672A4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Vodja projekta mora občini predložiti:</w:t>
      </w:r>
    </w:p>
    <w:p w14:paraId="42E8E774" w14:textId="77777777" w:rsidR="004224DE" w:rsidRPr="007A5AD0" w:rsidRDefault="004224DE" w:rsidP="00333D5C">
      <w:pPr>
        <w:pStyle w:val="NormalWeb"/>
        <w:numPr>
          <w:ilvl w:val="0"/>
          <w:numId w:val="20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lastRenderedPageBreak/>
        <w:t>zahtevek za izplačilo,</w:t>
      </w:r>
    </w:p>
    <w:p w14:paraId="7C0419DD" w14:textId="77777777" w:rsidR="004224DE" w:rsidRPr="007A5AD0" w:rsidRDefault="004224DE" w:rsidP="00333D5C">
      <w:pPr>
        <w:pStyle w:val="NormalWeb"/>
        <w:numPr>
          <w:ilvl w:val="0"/>
          <w:numId w:val="20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končno vsebinsko poročilo,</w:t>
      </w:r>
    </w:p>
    <w:p w14:paraId="4461337D" w14:textId="77777777" w:rsidR="004224DE" w:rsidRPr="007A5AD0" w:rsidRDefault="004224DE" w:rsidP="00333D5C">
      <w:pPr>
        <w:pStyle w:val="NormalWeb"/>
        <w:numPr>
          <w:ilvl w:val="0"/>
          <w:numId w:val="20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končno finančno poročilo,</w:t>
      </w:r>
    </w:p>
    <w:p w14:paraId="60011428" w14:textId="77777777" w:rsidR="004224DE" w:rsidRPr="007A5AD0" w:rsidRDefault="004224DE" w:rsidP="00333D5C">
      <w:pPr>
        <w:pStyle w:val="NormalWeb"/>
        <w:numPr>
          <w:ilvl w:val="0"/>
          <w:numId w:val="20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račune oziroma druga ustrezna dokazila o nastalih in plačanih stroških,</w:t>
      </w:r>
    </w:p>
    <w:p w14:paraId="246F22E4" w14:textId="77777777" w:rsidR="004224DE" w:rsidRPr="007A5AD0" w:rsidRDefault="004224DE" w:rsidP="00333D5C">
      <w:pPr>
        <w:pStyle w:val="NormalWeb"/>
        <w:numPr>
          <w:ilvl w:val="0"/>
          <w:numId w:val="20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dokazila o izvedbi projekta,</w:t>
      </w:r>
    </w:p>
    <w:p w14:paraId="569A4EEE" w14:textId="77777777" w:rsidR="004224DE" w:rsidRDefault="004224DE" w:rsidP="00333D5C">
      <w:pPr>
        <w:pStyle w:val="NormalWeb"/>
        <w:numPr>
          <w:ilvl w:val="0"/>
          <w:numId w:val="20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dokazila o promociji projekta.</w:t>
      </w:r>
    </w:p>
    <w:p w14:paraId="4CC0BB89" w14:textId="77777777" w:rsidR="0096455B" w:rsidRPr="007A5AD0" w:rsidRDefault="0096455B" w:rsidP="0096455B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8D2F2F3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Občina povrne upravičene stroške do višine odobrenih sredstev.</w:t>
      </w:r>
    </w:p>
    <w:p w14:paraId="7B3A974B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FBF4318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Nakazilo se izvede na osebni transakcijski račun vodje projekta najkasneje v roku 30 dni od potrditve popolne dokumentacije.</w:t>
      </w:r>
    </w:p>
    <w:p w14:paraId="5D1F5EA9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3568B501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6. člen</w:t>
      </w:r>
    </w:p>
    <w:p w14:paraId="0CF4A675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(Obveznosti izvajalca)</w:t>
      </w:r>
    </w:p>
    <w:p w14:paraId="0B60EE32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0A287BC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Izvajalec se zavezuje:</w:t>
      </w:r>
    </w:p>
    <w:p w14:paraId="163DF7BD" w14:textId="77777777" w:rsidR="004224DE" w:rsidRPr="007A5AD0" w:rsidRDefault="004224DE" w:rsidP="00333D5C">
      <w:pPr>
        <w:pStyle w:val="NormalWeb"/>
        <w:numPr>
          <w:ilvl w:val="0"/>
          <w:numId w:val="21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bo projekt izvedel v obsegu in vsebini, kot izhaja iz prijave na javni razpis;</w:t>
      </w:r>
    </w:p>
    <w:p w14:paraId="6255C93A" w14:textId="77777777" w:rsidR="004224DE" w:rsidRPr="007A5AD0" w:rsidRDefault="004224DE" w:rsidP="00333D5C">
      <w:pPr>
        <w:pStyle w:val="NormalWeb"/>
        <w:numPr>
          <w:ilvl w:val="0"/>
          <w:numId w:val="21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bo sredstva porabil gospodarno, učinkovito in namensko;</w:t>
      </w:r>
    </w:p>
    <w:p w14:paraId="10159F6C" w14:textId="77777777" w:rsidR="004224DE" w:rsidRPr="007A5AD0" w:rsidRDefault="004224DE" w:rsidP="00333D5C">
      <w:pPr>
        <w:pStyle w:val="NormalWeb"/>
        <w:numPr>
          <w:ilvl w:val="0"/>
          <w:numId w:val="21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bo vodil ustrezno finančno in vsebinsko dokumentacijo;</w:t>
      </w:r>
    </w:p>
    <w:p w14:paraId="2891B48C" w14:textId="77777777" w:rsidR="004224DE" w:rsidRPr="007A5AD0" w:rsidRDefault="004224DE" w:rsidP="00333D5C">
      <w:pPr>
        <w:pStyle w:val="NormalWeb"/>
        <w:numPr>
          <w:ilvl w:val="0"/>
          <w:numId w:val="21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bo hranil dokumentacijo najmanj pet let po zaključku projekta;</w:t>
      </w:r>
    </w:p>
    <w:p w14:paraId="78C82F2E" w14:textId="77777777" w:rsidR="004224DE" w:rsidRPr="007A5AD0" w:rsidRDefault="004224DE" w:rsidP="00333D5C">
      <w:pPr>
        <w:pStyle w:val="NormalWeb"/>
        <w:numPr>
          <w:ilvl w:val="0"/>
          <w:numId w:val="21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bo občino obveščal o morebitnih spremembah pri izvajanju projekta;</w:t>
      </w:r>
    </w:p>
    <w:p w14:paraId="32C6ED20" w14:textId="77777777" w:rsidR="004224DE" w:rsidRPr="007A5AD0" w:rsidRDefault="004224DE" w:rsidP="00333D5C">
      <w:pPr>
        <w:pStyle w:val="NormalWeb"/>
        <w:numPr>
          <w:ilvl w:val="0"/>
          <w:numId w:val="21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bo omogočil izvedbo nadzora;</w:t>
      </w:r>
    </w:p>
    <w:p w14:paraId="1483B061" w14:textId="77777777" w:rsidR="004224DE" w:rsidRDefault="004224DE" w:rsidP="00333D5C">
      <w:pPr>
        <w:pStyle w:val="NormalWeb"/>
        <w:numPr>
          <w:ilvl w:val="0"/>
          <w:numId w:val="21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 bo pri promociji projekta ustrezno navajal Občino Divača kot sofinancerja.</w:t>
      </w:r>
    </w:p>
    <w:p w14:paraId="07B4CD92" w14:textId="77777777" w:rsidR="0096455B" w:rsidRPr="007A5AD0" w:rsidRDefault="0096455B" w:rsidP="0096455B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6F62FDD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7. člen</w:t>
      </w:r>
    </w:p>
    <w:p w14:paraId="4D9705CE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(Promocija sofinancerja)</w:t>
      </w:r>
    </w:p>
    <w:p w14:paraId="136F38B5" w14:textId="77777777" w:rsidR="0096455B" w:rsidRPr="007A5AD0" w:rsidRDefault="0096455B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</w:p>
    <w:p w14:paraId="35C6857B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Izvajalec mora pri vseh promocijskih aktivnostih, objavah, vabilih, plakatih, promocijskih materialih, spletnih straneh in objavah na družbenih omrežjih navesti:</w:t>
      </w:r>
    </w:p>
    <w:p w14:paraId="08C0E5A7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BFB8AC4" w14:textId="77777777" w:rsidR="004224DE" w:rsidRDefault="004224DE" w:rsidP="00333D5C">
      <w:pPr>
        <w:pStyle w:val="NormalWeb"/>
        <w:spacing w:before="0" w:beforeAutospacing="0" w:after="0" w:afterAutospacing="0"/>
        <w:rPr>
          <w:rStyle w:val="Strong"/>
          <w:color w:val="000000"/>
          <w:lang w:val="sl-SI"/>
        </w:rPr>
      </w:pPr>
      <w:r w:rsidRPr="007A5AD0">
        <w:rPr>
          <w:rStyle w:val="Strong"/>
          <w:color w:val="000000"/>
          <w:lang w:val="sl-SI"/>
        </w:rPr>
        <w:t>»Projekt sofinancira Občina Divača.«</w:t>
      </w:r>
    </w:p>
    <w:p w14:paraId="349A1F9B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C0734D5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Kadar je to mogoče, mora izvajalec uporabiti tudi uradni logotip Občine Divača.</w:t>
      </w:r>
    </w:p>
    <w:p w14:paraId="086A25B9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B82889F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Dokazila o promociji se priložijo končnemu poročilu.</w:t>
      </w:r>
    </w:p>
    <w:p w14:paraId="0C8C13FE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D7BD368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8. člen</w:t>
      </w:r>
    </w:p>
    <w:p w14:paraId="326A017E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(Poročanje)</w:t>
      </w:r>
    </w:p>
    <w:p w14:paraId="7540E86C" w14:textId="77777777" w:rsidR="0096455B" w:rsidRPr="007A5AD0" w:rsidRDefault="0096455B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</w:p>
    <w:p w14:paraId="27C807E8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Izvajalec mora najkasneje do _____________ občini predložiti:</w:t>
      </w:r>
    </w:p>
    <w:p w14:paraId="3FE40D8C" w14:textId="77777777" w:rsidR="004224DE" w:rsidRPr="007A5AD0" w:rsidRDefault="004224DE" w:rsidP="00333D5C">
      <w:pPr>
        <w:pStyle w:val="NormalWeb"/>
        <w:numPr>
          <w:ilvl w:val="0"/>
          <w:numId w:val="22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končno vsebinsko poročilo,</w:t>
      </w:r>
    </w:p>
    <w:p w14:paraId="2AE88B87" w14:textId="77777777" w:rsidR="004224DE" w:rsidRPr="007A5AD0" w:rsidRDefault="004224DE" w:rsidP="00333D5C">
      <w:pPr>
        <w:pStyle w:val="NormalWeb"/>
        <w:numPr>
          <w:ilvl w:val="0"/>
          <w:numId w:val="22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končno finančno poročilo,</w:t>
      </w:r>
    </w:p>
    <w:p w14:paraId="363D8173" w14:textId="77777777" w:rsidR="004224DE" w:rsidRPr="007A5AD0" w:rsidRDefault="004224DE" w:rsidP="00333D5C">
      <w:pPr>
        <w:pStyle w:val="NormalWeb"/>
        <w:numPr>
          <w:ilvl w:val="0"/>
          <w:numId w:val="22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dokazila o izvedbi projekta,</w:t>
      </w:r>
    </w:p>
    <w:p w14:paraId="709BF696" w14:textId="77777777" w:rsidR="004224DE" w:rsidRPr="007A5AD0" w:rsidRDefault="004224DE" w:rsidP="00333D5C">
      <w:pPr>
        <w:pStyle w:val="NormalWeb"/>
        <w:numPr>
          <w:ilvl w:val="0"/>
          <w:numId w:val="22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dokazila o promociji projekta,</w:t>
      </w:r>
    </w:p>
    <w:p w14:paraId="2A4FC238" w14:textId="77777777" w:rsidR="004224DE" w:rsidRDefault="004224DE" w:rsidP="00333D5C">
      <w:pPr>
        <w:pStyle w:val="NormalWeb"/>
        <w:numPr>
          <w:ilvl w:val="0"/>
          <w:numId w:val="22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dokazila o namenski porabi sredstev.</w:t>
      </w:r>
    </w:p>
    <w:p w14:paraId="59CAF9A5" w14:textId="77777777" w:rsidR="0096455B" w:rsidRPr="007A5AD0" w:rsidRDefault="0096455B" w:rsidP="0096455B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0DA9D35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lastRenderedPageBreak/>
        <w:t>Za dokazila o izvedbi projekta se štejejo predvsem:</w:t>
      </w:r>
    </w:p>
    <w:p w14:paraId="6DCDE34D" w14:textId="77777777" w:rsidR="004224DE" w:rsidRPr="007A5AD0" w:rsidRDefault="004224DE" w:rsidP="00333D5C">
      <w:pPr>
        <w:pStyle w:val="NormalWeb"/>
        <w:numPr>
          <w:ilvl w:val="0"/>
          <w:numId w:val="23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fotografije,</w:t>
      </w:r>
    </w:p>
    <w:p w14:paraId="0E95F424" w14:textId="77777777" w:rsidR="004224DE" w:rsidRPr="007A5AD0" w:rsidRDefault="004224DE" w:rsidP="00333D5C">
      <w:pPr>
        <w:pStyle w:val="NormalWeb"/>
        <w:numPr>
          <w:ilvl w:val="0"/>
          <w:numId w:val="23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objave v medijih,</w:t>
      </w:r>
    </w:p>
    <w:p w14:paraId="29C3C399" w14:textId="77777777" w:rsidR="004224DE" w:rsidRPr="007A5AD0" w:rsidRDefault="004224DE" w:rsidP="00333D5C">
      <w:pPr>
        <w:pStyle w:val="NormalWeb"/>
        <w:numPr>
          <w:ilvl w:val="0"/>
          <w:numId w:val="23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spletne objave,</w:t>
      </w:r>
    </w:p>
    <w:p w14:paraId="5633991A" w14:textId="77777777" w:rsidR="004224DE" w:rsidRPr="007A5AD0" w:rsidRDefault="004224DE" w:rsidP="00333D5C">
      <w:pPr>
        <w:pStyle w:val="NormalWeb"/>
        <w:numPr>
          <w:ilvl w:val="0"/>
          <w:numId w:val="23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objave na družbenih omrežjih,</w:t>
      </w:r>
    </w:p>
    <w:p w14:paraId="14855017" w14:textId="77777777" w:rsidR="004224DE" w:rsidRPr="007A5AD0" w:rsidRDefault="004224DE" w:rsidP="00333D5C">
      <w:pPr>
        <w:pStyle w:val="NormalWeb"/>
        <w:numPr>
          <w:ilvl w:val="0"/>
          <w:numId w:val="23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vabila,</w:t>
      </w:r>
    </w:p>
    <w:p w14:paraId="595E4D6F" w14:textId="77777777" w:rsidR="004224DE" w:rsidRPr="007A5AD0" w:rsidRDefault="004224DE" w:rsidP="00333D5C">
      <w:pPr>
        <w:pStyle w:val="NormalWeb"/>
        <w:numPr>
          <w:ilvl w:val="0"/>
          <w:numId w:val="23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programi dogodkov,</w:t>
      </w:r>
    </w:p>
    <w:p w14:paraId="11CD7551" w14:textId="77777777" w:rsidR="004224DE" w:rsidRPr="007A5AD0" w:rsidRDefault="004224DE" w:rsidP="00333D5C">
      <w:pPr>
        <w:pStyle w:val="NormalWeb"/>
        <w:numPr>
          <w:ilvl w:val="0"/>
          <w:numId w:val="23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seznami prisotnosti,</w:t>
      </w:r>
    </w:p>
    <w:p w14:paraId="121A5DAD" w14:textId="77777777" w:rsidR="004224DE" w:rsidRDefault="004224DE" w:rsidP="00333D5C">
      <w:pPr>
        <w:pStyle w:val="NormalWeb"/>
        <w:numPr>
          <w:ilvl w:val="0"/>
          <w:numId w:val="23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druga ustrezna dokazila.</w:t>
      </w:r>
    </w:p>
    <w:p w14:paraId="2E42C1E8" w14:textId="77777777" w:rsidR="0096455B" w:rsidRPr="007A5AD0" w:rsidRDefault="0096455B" w:rsidP="0096455B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88860A2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Izvajalec mora v poročilu prikazati doseganje načrtovanih ciljev in kazalnikov, navedenih v prijavni dokumentaciji.</w:t>
      </w:r>
    </w:p>
    <w:p w14:paraId="22F57143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0AB68ABA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9. člen</w:t>
      </w:r>
    </w:p>
    <w:p w14:paraId="17F4CAB4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(Finančna dokazila)</w:t>
      </w:r>
    </w:p>
    <w:p w14:paraId="487A2747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51119A8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Organizacije mladih morajo predložiti dokazila o namenski porabi sredstev najmanj v višini odobrenega sofinanciranja.</w:t>
      </w:r>
    </w:p>
    <w:p w14:paraId="2125670C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C1219B3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Neformalne skupine mladih morajo predložiti račune oziroma druga ustrezna dokazila o dejansko nastalih in plačanih stroških projekta.</w:t>
      </w:r>
    </w:p>
    <w:p w14:paraId="1773CEB6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D70AF6E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Občina prizna samo stroške, ki:</w:t>
      </w:r>
    </w:p>
    <w:p w14:paraId="67071322" w14:textId="77777777" w:rsidR="004224DE" w:rsidRPr="007A5AD0" w:rsidRDefault="004224DE" w:rsidP="00333D5C">
      <w:pPr>
        <w:pStyle w:val="NormalWeb"/>
        <w:numPr>
          <w:ilvl w:val="0"/>
          <w:numId w:val="24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so neposredno povezani z izvedbo projekta,</w:t>
      </w:r>
    </w:p>
    <w:p w14:paraId="1575E914" w14:textId="77777777" w:rsidR="004224DE" w:rsidRPr="007A5AD0" w:rsidRDefault="004224DE" w:rsidP="00333D5C">
      <w:pPr>
        <w:pStyle w:val="NormalWeb"/>
        <w:numPr>
          <w:ilvl w:val="0"/>
          <w:numId w:val="24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so nastali v obdobju izvajanja projekta,</w:t>
      </w:r>
    </w:p>
    <w:p w14:paraId="677B630E" w14:textId="77777777" w:rsidR="004224DE" w:rsidRPr="007A5AD0" w:rsidRDefault="004224DE" w:rsidP="00333D5C">
      <w:pPr>
        <w:pStyle w:val="NormalWeb"/>
        <w:numPr>
          <w:ilvl w:val="0"/>
          <w:numId w:val="24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so izkazani z verodostojnimi listinami,</w:t>
      </w:r>
    </w:p>
    <w:p w14:paraId="0393F22C" w14:textId="77777777" w:rsidR="004224DE" w:rsidRDefault="004224DE" w:rsidP="00333D5C">
      <w:pPr>
        <w:pStyle w:val="NormalWeb"/>
        <w:numPr>
          <w:ilvl w:val="0"/>
          <w:numId w:val="24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niso bili financirani iz drugih proračunskih postavk Občine Divača.</w:t>
      </w:r>
    </w:p>
    <w:p w14:paraId="05C9878E" w14:textId="77777777" w:rsidR="0096455B" w:rsidRPr="007A5AD0" w:rsidRDefault="0096455B" w:rsidP="0096455B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DBE2C8B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Kot dokazilo o namenski porabi sredstev se pri organizacijah mladih lahko upošteva tudi prostovoljsko delo, če je ustrezno evidentirano in dokumentirano v skladu z veljavno zakonodajo.</w:t>
      </w:r>
    </w:p>
    <w:p w14:paraId="0D6D128D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3BFB0ED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Višina izplačila neformalni skupini ne more presegati višine dejansko izkazanih upravičenih stroškov niti višine odobrenih sredstev po odločbi.</w:t>
      </w:r>
    </w:p>
    <w:p w14:paraId="79E8356E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4712EC6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10. člen</w:t>
      </w:r>
    </w:p>
    <w:p w14:paraId="151C5120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(Nadzor)</w:t>
      </w:r>
    </w:p>
    <w:p w14:paraId="0616EC6C" w14:textId="77777777" w:rsidR="0096455B" w:rsidRPr="007A5AD0" w:rsidRDefault="0096455B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</w:p>
    <w:p w14:paraId="7A610161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Nadzor nad izvajanjem pogodbe in namensko porabo sredstev izvaja občinska uprava Občine Divača.</w:t>
      </w:r>
    </w:p>
    <w:p w14:paraId="04373745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67ECE63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Izvajalec mora pooblaščenim osebam občine omogočiti:</w:t>
      </w:r>
    </w:p>
    <w:p w14:paraId="79C09862" w14:textId="77777777" w:rsidR="004224DE" w:rsidRPr="007A5AD0" w:rsidRDefault="004224DE" w:rsidP="00333D5C">
      <w:pPr>
        <w:pStyle w:val="NormalWeb"/>
        <w:numPr>
          <w:ilvl w:val="0"/>
          <w:numId w:val="25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vpogled v finančno dokumentacijo,</w:t>
      </w:r>
    </w:p>
    <w:p w14:paraId="6CA2E182" w14:textId="77777777" w:rsidR="004224DE" w:rsidRPr="007A5AD0" w:rsidRDefault="004224DE" w:rsidP="00333D5C">
      <w:pPr>
        <w:pStyle w:val="NormalWeb"/>
        <w:numPr>
          <w:ilvl w:val="0"/>
          <w:numId w:val="25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vpogled v projektno dokumentacijo,</w:t>
      </w:r>
    </w:p>
    <w:p w14:paraId="3FB22672" w14:textId="77777777" w:rsidR="004224DE" w:rsidRPr="007A5AD0" w:rsidRDefault="004224DE" w:rsidP="00333D5C">
      <w:pPr>
        <w:pStyle w:val="NormalWeb"/>
        <w:numPr>
          <w:ilvl w:val="0"/>
          <w:numId w:val="25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vpogled v dokazila o izvedbi projekta,</w:t>
      </w:r>
    </w:p>
    <w:p w14:paraId="3079C4BF" w14:textId="77777777" w:rsidR="004224DE" w:rsidRDefault="004224DE" w:rsidP="00333D5C">
      <w:pPr>
        <w:pStyle w:val="NormalWeb"/>
        <w:numPr>
          <w:ilvl w:val="0"/>
          <w:numId w:val="25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preverjanje izvajanja aktivnosti.</w:t>
      </w:r>
    </w:p>
    <w:p w14:paraId="7ACECD35" w14:textId="77777777" w:rsidR="0096455B" w:rsidRPr="007A5AD0" w:rsidRDefault="0096455B" w:rsidP="0096455B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2237EF9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11. člen</w:t>
      </w:r>
    </w:p>
    <w:p w14:paraId="36CB0A26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(Vračilo sredstev)</w:t>
      </w:r>
    </w:p>
    <w:p w14:paraId="18970F15" w14:textId="77777777" w:rsidR="0096455B" w:rsidRPr="007A5AD0" w:rsidRDefault="0096455B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</w:p>
    <w:p w14:paraId="265118AA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Izvajalec mora prejeta sredstva vrniti v celoti ali sorazmernem delu, če:</w:t>
      </w:r>
    </w:p>
    <w:p w14:paraId="102C08D4" w14:textId="77777777" w:rsidR="004224DE" w:rsidRPr="007A5AD0" w:rsidRDefault="004224DE" w:rsidP="00333D5C">
      <w:pPr>
        <w:pStyle w:val="NormalWeb"/>
        <w:numPr>
          <w:ilvl w:val="0"/>
          <w:numId w:val="26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projekta ne izvede;</w:t>
      </w:r>
    </w:p>
    <w:p w14:paraId="045B630B" w14:textId="77777777" w:rsidR="004224DE" w:rsidRPr="007A5AD0" w:rsidRDefault="004224DE" w:rsidP="00333D5C">
      <w:pPr>
        <w:pStyle w:val="NormalWeb"/>
        <w:numPr>
          <w:ilvl w:val="0"/>
          <w:numId w:val="26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sredstva porabi nenamensko;</w:t>
      </w:r>
    </w:p>
    <w:p w14:paraId="40F34F0C" w14:textId="77777777" w:rsidR="004224DE" w:rsidRPr="007A5AD0" w:rsidRDefault="004224DE" w:rsidP="00333D5C">
      <w:pPr>
        <w:pStyle w:val="NormalWeb"/>
        <w:numPr>
          <w:ilvl w:val="0"/>
          <w:numId w:val="26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poda neresnične podatke;</w:t>
      </w:r>
    </w:p>
    <w:p w14:paraId="512C6616" w14:textId="77777777" w:rsidR="004224DE" w:rsidRPr="007A5AD0" w:rsidRDefault="004224DE" w:rsidP="00333D5C">
      <w:pPr>
        <w:pStyle w:val="NormalWeb"/>
        <w:numPr>
          <w:ilvl w:val="0"/>
          <w:numId w:val="26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ne predloži poročila v pogodbenem roku;</w:t>
      </w:r>
    </w:p>
    <w:p w14:paraId="2F5534F5" w14:textId="77777777" w:rsidR="004224DE" w:rsidRPr="007A5AD0" w:rsidRDefault="004224DE" w:rsidP="00333D5C">
      <w:pPr>
        <w:pStyle w:val="NormalWeb"/>
        <w:numPr>
          <w:ilvl w:val="0"/>
          <w:numId w:val="26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ne omogoči nadzora;</w:t>
      </w:r>
    </w:p>
    <w:p w14:paraId="72DD621C" w14:textId="77777777" w:rsidR="004224DE" w:rsidRDefault="004224DE" w:rsidP="00333D5C">
      <w:pPr>
        <w:pStyle w:val="NormalWeb"/>
        <w:numPr>
          <w:ilvl w:val="0"/>
          <w:numId w:val="26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krši določila te pogodbe.</w:t>
      </w:r>
    </w:p>
    <w:p w14:paraId="4F4C1E44" w14:textId="77777777" w:rsidR="0096455B" w:rsidRPr="007A5AD0" w:rsidRDefault="0096455B" w:rsidP="0096455B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3209B479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V primeru vračila sredstev mora izvajalec vrniti tudi zakonske zamudne obresti od dneva prejema sredstev dalje.</w:t>
      </w:r>
    </w:p>
    <w:p w14:paraId="34B2187F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D4AF120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12. člen</w:t>
      </w:r>
    </w:p>
    <w:p w14:paraId="4F1148CB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(Odstop od pogodbe)</w:t>
      </w:r>
    </w:p>
    <w:p w14:paraId="7446E2AA" w14:textId="77777777" w:rsidR="0096455B" w:rsidRPr="007A5AD0" w:rsidRDefault="0096455B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</w:p>
    <w:p w14:paraId="65226A5C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Občina lahko odstopi od pogodbe:</w:t>
      </w:r>
    </w:p>
    <w:p w14:paraId="74574AB9" w14:textId="77777777" w:rsidR="004224DE" w:rsidRPr="007A5AD0" w:rsidRDefault="004224DE" w:rsidP="00333D5C">
      <w:pPr>
        <w:pStyle w:val="NormalWeb"/>
        <w:numPr>
          <w:ilvl w:val="0"/>
          <w:numId w:val="27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če izvajalec ne izpolnjuje pogodbenih obveznosti;</w:t>
      </w:r>
    </w:p>
    <w:p w14:paraId="53DA8C59" w14:textId="77777777" w:rsidR="004224DE" w:rsidRPr="007A5AD0" w:rsidRDefault="004224DE" w:rsidP="00333D5C">
      <w:pPr>
        <w:pStyle w:val="NormalWeb"/>
        <w:numPr>
          <w:ilvl w:val="0"/>
          <w:numId w:val="27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če se ugotovi nenamenska poraba sredstev;</w:t>
      </w:r>
    </w:p>
    <w:p w14:paraId="024716F7" w14:textId="77777777" w:rsidR="004224DE" w:rsidRPr="007A5AD0" w:rsidRDefault="004224DE" w:rsidP="00333D5C">
      <w:pPr>
        <w:pStyle w:val="NormalWeb"/>
        <w:numPr>
          <w:ilvl w:val="0"/>
          <w:numId w:val="27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če izvajalec ne izvede projekta;</w:t>
      </w:r>
    </w:p>
    <w:p w14:paraId="7C48B308" w14:textId="77777777" w:rsidR="004224DE" w:rsidRDefault="004224DE" w:rsidP="00333D5C">
      <w:pPr>
        <w:pStyle w:val="NormalWeb"/>
        <w:numPr>
          <w:ilvl w:val="0"/>
          <w:numId w:val="27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če izvajalec poda neresnične podatke.</w:t>
      </w:r>
    </w:p>
    <w:p w14:paraId="68870572" w14:textId="77777777" w:rsidR="0096455B" w:rsidRPr="007A5AD0" w:rsidRDefault="0096455B" w:rsidP="0096455B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0C0927AF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Odstop od pogodbe mora biti podan v pisni obliki.</w:t>
      </w:r>
    </w:p>
    <w:p w14:paraId="64F00F15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0BA6900E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13. člen</w:t>
      </w:r>
    </w:p>
    <w:p w14:paraId="0FF128B4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(Protikorupcijska klavzula)</w:t>
      </w:r>
    </w:p>
    <w:p w14:paraId="7DB8C75B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31B33D09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Pogodbeni stranki izjavljata, da pri sklepanju in izvajanju te pogodbe ne obstajajo okoliščine iz 14. člena Zakona o integriteti in preprečevanju korupcije.</w:t>
      </w:r>
    </w:p>
    <w:p w14:paraId="00AAC0E3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4394C39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V primeru ugotovljenih kršitev je pogodba nična.</w:t>
      </w:r>
    </w:p>
    <w:p w14:paraId="421B3398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3272DA0A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14. člen</w:t>
      </w:r>
    </w:p>
    <w:p w14:paraId="7B237D28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(Varstvo osebnih podatkov)</w:t>
      </w:r>
    </w:p>
    <w:p w14:paraId="46F8EAE7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B856B55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Pogodbeni stranki se zavezujeta, da bosta osebne podatke obdelovali v skladu z veljavno zakonodajo s področja varstva osebnih podatkov.</w:t>
      </w:r>
    </w:p>
    <w:p w14:paraId="1B3299ED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87362D5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Osebni podatki se lahko uporabljajo izključno za namen izvajanja te pogodbe in izvedbe javnega razpisa.</w:t>
      </w:r>
    </w:p>
    <w:p w14:paraId="04234B2D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55C95E4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15. člen</w:t>
      </w:r>
    </w:p>
    <w:p w14:paraId="7BEF5518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(Reševanje sporov)</w:t>
      </w:r>
    </w:p>
    <w:p w14:paraId="182B53E9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7A070EE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lastRenderedPageBreak/>
        <w:t>Pogodbeni stranki bosta morebitne spore reševali sporazumno.</w:t>
      </w:r>
    </w:p>
    <w:p w14:paraId="73FF9B2F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1193400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Če sporazumna rešitev ne bo mogoča, je za reševanje sporov pristojno stvarno pristojno sodišče v Kopru.</w:t>
      </w:r>
    </w:p>
    <w:p w14:paraId="5818B370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B94CEC4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16. člen</w:t>
      </w:r>
    </w:p>
    <w:p w14:paraId="46CD284B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(Skrbniki pogodbe)</w:t>
      </w:r>
    </w:p>
    <w:p w14:paraId="4FCA0E39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78F9F16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Skrbnik pogodbe na strani občine je:</w:t>
      </w:r>
    </w:p>
    <w:p w14:paraId="6BD6E0A9" w14:textId="77777777" w:rsidR="004224DE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11895604">
          <v:rect id="Rectangle 118" o:spid="_x0000_s2108" style="width:413.4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" filled="f">
            <o:lock v:ext="edit" aspectratio="t"/>
            <w10:anchorlock/>
          </v:rect>
        </w:pict>
      </w:r>
    </w:p>
    <w:p w14:paraId="633B78B6" w14:textId="77777777" w:rsidR="0096455B" w:rsidRPr="007A5AD0" w:rsidRDefault="0096455B" w:rsidP="00333D5C">
      <w:pPr>
        <w:spacing w:after="0" w:line="240" w:lineRule="auto"/>
        <w:rPr>
          <w:lang w:val="sl-SI"/>
        </w:rPr>
      </w:pPr>
    </w:p>
    <w:p w14:paraId="2D75B326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Skrbnik pogodbe na strani izvajalca je:</w:t>
      </w:r>
    </w:p>
    <w:p w14:paraId="1766871C" w14:textId="77777777" w:rsidR="004224DE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771D6B4A">
          <v:rect id="Rectangle 116" o:spid="_x0000_s2107" style="width:413.4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" filled="f">
            <o:lock v:ext="edit" aspectratio="t"/>
            <w10:anchorlock/>
          </v:rect>
        </w:pict>
      </w:r>
    </w:p>
    <w:p w14:paraId="478B1975" w14:textId="77777777" w:rsidR="0096455B" w:rsidRPr="007A5AD0" w:rsidRDefault="0096455B" w:rsidP="00333D5C">
      <w:pPr>
        <w:spacing w:after="0" w:line="240" w:lineRule="auto"/>
        <w:rPr>
          <w:lang w:val="sl-SI"/>
        </w:rPr>
      </w:pPr>
    </w:p>
    <w:p w14:paraId="5359E987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Skrbnika pogodbe spremljata izvajanje pogodbe in skrbita za medsebojno komunikacijo pogodbenih strank.</w:t>
      </w:r>
    </w:p>
    <w:p w14:paraId="7F40DB45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0BD5C19A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17. člen</w:t>
      </w:r>
    </w:p>
    <w:p w14:paraId="2270DB95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(Spremembe pogodbe)</w:t>
      </w:r>
    </w:p>
    <w:p w14:paraId="1BA924B6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EA4A42A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Spremembe in dopolnitve te pogodbe so veljavne le v pisni obliki z aneksom, ki ga podpišeta obe pogodbeni stranki.</w:t>
      </w:r>
    </w:p>
    <w:p w14:paraId="5BC3C918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D3AD292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Izvajalec mora občino nemudoma obvestiti o vseh okoliščinah, ki bi lahko vplivale na izvedbo projekta.</w:t>
      </w:r>
    </w:p>
    <w:p w14:paraId="29E7FBFA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FC2F979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18. člen</w:t>
      </w:r>
    </w:p>
    <w:p w14:paraId="75E9A5C4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(Višja sila)</w:t>
      </w:r>
    </w:p>
    <w:p w14:paraId="62C93EB2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F895880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Pogodbeni stranki nista odgovorni za neizpolnjevanje pogodbenih obveznosti, če je to posledica višje sile.</w:t>
      </w:r>
    </w:p>
    <w:p w14:paraId="3FADEE6B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314E98F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Za višjo silo se štejejo zlasti:</w:t>
      </w:r>
    </w:p>
    <w:p w14:paraId="04510299" w14:textId="77777777" w:rsidR="004224DE" w:rsidRPr="007A5AD0" w:rsidRDefault="004224DE" w:rsidP="00333D5C">
      <w:pPr>
        <w:pStyle w:val="NormalWeb"/>
        <w:numPr>
          <w:ilvl w:val="0"/>
          <w:numId w:val="2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naravne nesreče,</w:t>
      </w:r>
    </w:p>
    <w:p w14:paraId="32DD4D92" w14:textId="77777777" w:rsidR="004224DE" w:rsidRPr="007A5AD0" w:rsidRDefault="004224DE" w:rsidP="00333D5C">
      <w:pPr>
        <w:pStyle w:val="NormalWeb"/>
        <w:numPr>
          <w:ilvl w:val="0"/>
          <w:numId w:val="2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epidemije,</w:t>
      </w:r>
    </w:p>
    <w:p w14:paraId="6EF5B766" w14:textId="77777777" w:rsidR="004224DE" w:rsidRPr="007A5AD0" w:rsidRDefault="004224DE" w:rsidP="00333D5C">
      <w:pPr>
        <w:pStyle w:val="NormalWeb"/>
        <w:numPr>
          <w:ilvl w:val="0"/>
          <w:numId w:val="2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požari,</w:t>
      </w:r>
    </w:p>
    <w:p w14:paraId="6389AA54" w14:textId="77777777" w:rsidR="004224DE" w:rsidRPr="007A5AD0" w:rsidRDefault="004224DE" w:rsidP="00333D5C">
      <w:pPr>
        <w:pStyle w:val="NormalWeb"/>
        <w:numPr>
          <w:ilvl w:val="0"/>
          <w:numId w:val="2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poplave,</w:t>
      </w:r>
    </w:p>
    <w:p w14:paraId="33585679" w14:textId="77777777" w:rsidR="004224DE" w:rsidRPr="007A5AD0" w:rsidRDefault="004224DE" w:rsidP="00333D5C">
      <w:pPr>
        <w:pStyle w:val="NormalWeb"/>
        <w:numPr>
          <w:ilvl w:val="0"/>
          <w:numId w:val="2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potresi,</w:t>
      </w:r>
    </w:p>
    <w:p w14:paraId="5EFA2065" w14:textId="77777777" w:rsidR="004224DE" w:rsidRPr="007A5AD0" w:rsidRDefault="004224DE" w:rsidP="00333D5C">
      <w:pPr>
        <w:pStyle w:val="NormalWeb"/>
        <w:numPr>
          <w:ilvl w:val="0"/>
          <w:numId w:val="2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vojna,</w:t>
      </w:r>
    </w:p>
    <w:p w14:paraId="3CB9A4A0" w14:textId="77777777" w:rsidR="004224DE" w:rsidRPr="007A5AD0" w:rsidRDefault="004224DE" w:rsidP="00333D5C">
      <w:pPr>
        <w:pStyle w:val="NormalWeb"/>
        <w:numPr>
          <w:ilvl w:val="0"/>
          <w:numId w:val="2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ukrepi državnih organov,</w:t>
      </w:r>
    </w:p>
    <w:p w14:paraId="38ED511D" w14:textId="77777777" w:rsidR="004224DE" w:rsidRDefault="004224DE" w:rsidP="00333D5C">
      <w:pPr>
        <w:pStyle w:val="NormalWeb"/>
        <w:numPr>
          <w:ilvl w:val="0"/>
          <w:numId w:val="28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druge nepredvidljive okoliščine, ki jih ni bilo mogoče preprečiti.</w:t>
      </w:r>
    </w:p>
    <w:p w14:paraId="36BA83D6" w14:textId="77777777" w:rsidR="0096455B" w:rsidRPr="007A5AD0" w:rsidRDefault="0096455B" w:rsidP="0096455B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034D87DA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Pogodbena stranka mora drugo pogodbeno stranko o nastanku višje sile obvestiti najpozneje v osmih dneh od njenega nastanka.</w:t>
      </w:r>
    </w:p>
    <w:p w14:paraId="50616028" w14:textId="2C6074B9" w:rsidR="004224DE" w:rsidRPr="007A5AD0" w:rsidRDefault="004224DE" w:rsidP="00333D5C">
      <w:pPr>
        <w:spacing w:after="0" w:line="240" w:lineRule="auto"/>
        <w:rPr>
          <w:lang w:val="sl-SI"/>
        </w:rPr>
      </w:pPr>
    </w:p>
    <w:p w14:paraId="42B2AD95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lastRenderedPageBreak/>
        <w:t>19. člen</w:t>
      </w:r>
    </w:p>
    <w:p w14:paraId="5BBA0FCF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(Proračunska omejitev)</w:t>
      </w:r>
    </w:p>
    <w:p w14:paraId="134B8F18" w14:textId="77777777" w:rsidR="0096455B" w:rsidRPr="007A5AD0" w:rsidRDefault="0096455B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</w:p>
    <w:p w14:paraId="0BFD5A82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Pogodbeni stranki sta sporazumni, da se obveznosti občine po tej pogodbi izvršujejo v skladu z veljavnim proračunom Občine Divača.</w:t>
      </w:r>
    </w:p>
    <w:p w14:paraId="7A8D3A13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185ECB2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Če bi po sklenitvi pogodbe nastopile okoliščine, zaradi katerih bi bila sredstva za izvedbo pogodbe zmanjšana ali prerazporejena na podlagi zakonodaje ali sprejetih proračunskih aktov občine, se pogodbeni stranki dogovorita o ustrezni spremembi pogodbe.</w:t>
      </w:r>
    </w:p>
    <w:p w14:paraId="0CC2FC4D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9D6165E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V primeru, da sredstva za izvedbo pogodbe niso več zagotovljena, lahko občina odstopi od pogodbe brez odškodninske odgovornosti.</w:t>
      </w:r>
    </w:p>
    <w:p w14:paraId="08DBF56D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9655F8E" w14:textId="77777777" w:rsidR="004224DE" w:rsidRPr="007A5AD0" w:rsidRDefault="004224DE" w:rsidP="0096455B">
      <w:pPr>
        <w:pStyle w:val="Heading2"/>
        <w:spacing w:before="0" w:line="240" w:lineRule="auto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20. člen</w:t>
      </w:r>
    </w:p>
    <w:p w14:paraId="410FC8B1" w14:textId="77777777" w:rsidR="004224DE" w:rsidRDefault="004224DE" w:rsidP="0096455B">
      <w:pPr>
        <w:pStyle w:val="NormalWeb"/>
        <w:spacing w:before="0" w:beforeAutospacing="0" w:after="0" w:afterAutospacing="0"/>
        <w:jc w:val="center"/>
        <w:rPr>
          <w:color w:val="000000"/>
          <w:lang w:val="sl-SI"/>
        </w:rPr>
      </w:pPr>
      <w:r w:rsidRPr="007A5AD0">
        <w:rPr>
          <w:color w:val="000000"/>
          <w:lang w:val="sl-SI"/>
        </w:rPr>
        <w:t>(Končne določbe)</w:t>
      </w:r>
    </w:p>
    <w:p w14:paraId="6A29CE2E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592FCC1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Pogodba začne veljati z dnem podpisa obeh pogodbenih strank.</w:t>
      </w:r>
    </w:p>
    <w:p w14:paraId="4DB4C57E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2F73268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Pogodba je sestavljena v dveh enakih izvodih, od katerih prejme vsaka pogodbena stranka po en izvod.</w:t>
      </w:r>
    </w:p>
    <w:p w14:paraId="1E87F7D0" w14:textId="77777777" w:rsidR="0096455B" w:rsidRPr="007A5AD0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055A5C3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Številka: __________________________</w:t>
      </w:r>
    </w:p>
    <w:p w14:paraId="10C4E57C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Datum: ___________________________</w:t>
      </w:r>
    </w:p>
    <w:p w14:paraId="2375DDCD" w14:textId="77777777" w:rsidR="0096455B" w:rsidRDefault="0096455B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3DD250B6" w14:textId="77777777" w:rsidR="00E47A61" w:rsidRPr="007A5AD0" w:rsidRDefault="00E47A61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CA49000" w14:textId="77777777" w:rsidR="004224DE" w:rsidRPr="007A5AD0" w:rsidRDefault="004224DE" w:rsidP="00333D5C">
      <w:pPr>
        <w:pStyle w:val="Heading3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OBČINA DIVAČA</w:t>
      </w:r>
    </w:p>
    <w:p w14:paraId="0035348F" w14:textId="77777777" w:rsidR="004224DE" w:rsidRPr="007A5AD0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Županja</w:t>
      </w:r>
    </w:p>
    <w:p w14:paraId="142DFC70" w14:textId="77777777" w:rsidR="004224DE" w:rsidRDefault="004224DE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Alenka Štrucl Dovgan</w:t>
      </w:r>
    </w:p>
    <w:p w14:paraId="779F1E43" w14:textId="77777777" w:rsidR="00E47A61" w:rsidRPr="007A5AD0" w:rsidRDefault="00E47A61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33A07CA" w14:textId="77777777" w:rsidR="004224DE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2D4CFAC6">
          <v:rect id="Rectangle 114" o:spid="_x0000_s2106" style="width:413.4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" filled="f">
            <o:lock v:ext="edit" aspectratio="t"/>
            <w10:anchorlock/>
          </v:rect>
        </w:pict>
      </w:r>
    </w:p>
    <w:p w14:paraId="69ACDCE9" w14:textId="77777777" w:rsidR="00E47A61" w:rsidRDefault="00E47A61" w:rsidP="00333D5C">
      <w:pPr>
        <w:spacing w:after="0" w:line="240" w:lineRule="auto"/>
        <w:rPr>
          <w:lang w:val="sl-SI"/>
        </w:rPr>
      </w:pPr>
    </w:p>
    <w:p w14:paraId="51230F46" w14:textId="77777777" w:rsidR="00E47A61" w:rsidRPr="007A5AD0" w:rsidRDefault="00E47A61" w:rsidP="00333D5C">
      <w:pPr>
        <w:spacing w:after="0" w:line="240" w:lineRule="auto"/>
        <w:rPr>
          <w:lang w:val="sl-SI"/>
        </w:rPr>
      </w:pPr>
    </w:p>
    <w:p w14:paraId="2449B3F2" w14:textId="77777777" w:rsidR="004224DE" w:rsidRDefault="004224DE" w:rsidP="00333D5C">
      <w:pPr>
        <w:pStyle w:val="Heading3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IZVAJALEC</w:t>
      </w:r>
    </w:p>
    <w:p w14:paraId="32601BDE" w14:textId="77777777" w:rsidR="00E47A61" w:rsidRPr="00E47A61" w:rsidRDefault="00E47A61" w:rsidP="00E47A61">
      <w:pPr>
        <w:rPr>
          <w:lang w:val="sl-SI"/>
        </w:rPr>
      </w:pPr>
    </w:p>
    <w:p w14:paraId="3A89159E" w14:textId="77777777" w:rsidR="004224DE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6675E8AB">
          <v:rect id="Rectangle 112" o:spid="_x0000_s2105" style="width:413.4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" filled="f">
            <o:lock v:ext="edit" aspectratio="t"/>
            <w10:anchorlock/>
          </v:rect>
        </w:pict>
      </w:r>
    </w:p>
    <w:p w14:paraId="3B2C4C13" w14:textId="77777777" w:rsidR="00451289" w:rsidRPr="007A5AD0" w:rsidRDefault="00451289" w:rsidP="00333D5C">
      <w:pPr>
        <w:spacing w:after="0" w:line="240" w:lineRule="auto"/>
        <w:rPr>
          <w:lang w:val="sl-SI"/>
        </w:rPr>
      </w:pPr>
    </w:p>
    <w:p w14:paraId="21498AEA" w14:textId="77777777" w:rsidR="00451289" w:rsidRPr="007A5AD0" w:rsidRDefault="00451289" w:rsidP="00333D5C">
      <w:pPr>
        <w:spacing w:after="0" w:line="240" w:lineRule="auto"/>
        <w:rPr>
          <w:lang w:val="sl-SI"/>
        </w:rPr>
      </w:pPr>
    </w:p>
    <w:p w14:paraId="517B3767" w14:textId="77777777" w:rsidR="003D1444" w:rsidRPr="007A5AD0" w:rsidRDefault="00000000" w:rsidP="00333D5C">
      <w:pPr>
        <w:spacing w:after="0" w:line="240" w:lineRule="auto"/>
        <w:rPr>
          <w:lang w:val="sl-SI"/>
        </w:rPr>
      </w:pPr>
      <w:r w:rsidRPr="007A5AD0">
        <w:rPr>
          <w:lang w:val="sl-SI"/>
        </w:rPr>
        <w:br w:type="page"/>
      </w:r>
    </w:p>
    <w:p w14:paraId="7F094634" w14:textId="77777777" w:rsidR="003D1444" w:rsidRPr="007A5AD0" w:rsidRDefault="00000000" w:rsidP="00333D5C">
      <w:pPr>
        <w:pStyle w:val="Heading1"/>
        <w:spacing w:before="0" w:line="240" w:lineRule="auto"/>
        <w:rPr>
          <w:lang w:val="sl-SI"/>
        </w:rPr>
      </w:pPr>
      <w:bookmarkStart w:id="12" w:name="_Toc234224360"/>
      <w:r w:rsidRPr="007A5AD0">
        <w:rPr>
          <w:lang w:val="sl-SI"/>
        </w:rPr>
        <w:lastRenderedPageBreak/>
        <w:t>9. Obrazec 8 – Končno vsebinsko poročilo</w:t>
      </w:r>
      <w:bookmarkEnd w:id="12"/>
    </w:p>
    <w:p w14:paraId="0E790EEB" w14:textId="77777777" w:rsidR="00E81998" w:rsidRDefault="00E81998" w:rsidP="00333D5C">
      <w:pPr>
        <w:pStyle w:val="Heading2"/>
        <w:spacing w:before="0" w:line="240" w:lineRule="auto"/>
        <w:rPr>
          <w:color w:val="000000"/>
          <w:lang w:val="sl-SI"/>
        </w:rPr>
      </w:pPr>
    </w:p>
    <w:p w14:paraId="57C1E9F5" w14:textId="064E8CB7" w:rsidR="00451289" w:rsidRDefault="00451289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KONČNO VSEBINSKO POROČILO O IZVEDBI MLADINSKEGA PROJEKTA OZIROMA AKCIJE</w:t>
      </w:r>
    </w:p>
    <w:p w14:paraId="4537E793" w14:textId="77777777" w:rsidR="00E81998" w:rsidRPr="00E81998" w:rsidRDefault="00E81998" w:rsidP="00E81998">
      <w:pPr>
        <w:rPr>
          <w:lang w:val="sl-SI"/>
        </w:rPr>
      </w:pPr>
    </w:p>
    <w:p w14:paraId="28259A40" w14:textId="1A39041C" w:rsidR="00E81998" w:rsidRPr="007A5AD0" w:rsidRDefault="00451289" w:rsidP="00E81998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Naziv izvajalca:</w:t>
      </w:r>
    </w:p>
    <w:p w14:paraId="425448CB" w14:textId="77777777" w:rsidR="00451289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37F2D1CC">
          <v:rect id="Rectangle 110" o:spid="_x0000_s2104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1C8E6D13" w14:textId="77777777" w:rsidR="00E81998" w:rsidRPr="007A5AD0" w:rsidRDefault="00E81998" w:rsidP="00333D5C">
      <w:pPr>
        <w:spacing w:after="0" w:line="240" w:lineRule="auto"/>
        <w:rPr>
          <w:lang w:val="sl-SI"/>
        </w:rPr>
      </w:pPr>
    </w:p>
    <w:p w14:paraId="73B40C5B" w14:textId="185F5741" w:rsidR="00E81998" w:rsidRPr="007A5AD0" w:rsidRDefault="00451289" w:rsidP="00E81998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Naziv projekta:</w:t>
      </w:r>
    </w:p>
    <w:p w14:paraId="6865C814" w14:textId="77777777" w:rsidR="00451289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695440D0">
          <v:rect id="Rectangle 108" o:spid="_x0000_s2103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1DA327F5" w14:textId="77777777" w:rsidR="00E81998" w:rsidRPr="007A5AD0" w:rsidRDefault="00E81998" w:rsidP="00333D5C">
      <w:pPr>
        <w:spacing w:after="0" w:line="240" w:lineRule="auto"/>
        <w:rPr>
          <w:lang w:val="sl-SI"/>
        </w:rPr>
      </w:pPr>
    </w:p>
    <w:p w14:paraId="245CF9BA" w14:textId="1CA30B1E" w:rsidR="00E81998" w:rsidRPr="007A5AD0" w:rsidRDefault="00451289" w:rsidP="00E81998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Številka pogodbe:</w:t>
      </w:r>
    </w:p>
    <w:p w14:paraId="244EF8C9" w14:textId="77777777" w:rsidR="00451289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393D3940">
          <v:rect id="Rectangle 106" o:spid="_x0000_s2102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7A2FBAF6" w14:textId="77777777" w:rsidR="00E81998" w:rsidRPr="007A5AD0" w:rsidRDefault="00E81998" w:rsidP="00333D5C">
      <w:pPr>
        <w:spacing w:after="0" w:line="240" w:lineRule="auto"/>
        <w:rPr>
          <w:lang w:val="sl-SI"/>
        </w:rPr>
      </w:pPr>
    </w:p>
    <w:p w14:paraId="04AAFA89" w14:textId="77777777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Obdobje izvajanja projekta:</w:t>
      </w:r>
    </w:p>
    <w:p w14:paraId="56181781" w14:textId="77777777" w:rsidR="00E81998" w:rsidRPr="007A5AD0" w:rsidRDefault="00E81998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E5A0022" w14:textId="77777777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od __________________ do __________________</w:t>
      </w:r>
    </w:p>
    <w:p w14:paraId="4A0713BD" w14:textId="77777777" w:rsidR="00E81998" w:rsidRPr="007A5AD0" w:rsidRDefault="00E81998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DC3F231" w14:textId="77777777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Datum oddaje poročila:</w:t>
      </w:r>
    </w:p>
    <w:p w14:paraId="1DDE0865" w14:textId="77777777" w:rsidR="00E81998" w:rsidRPr="007A5AD0" w:rsidRDefault="00E81998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12F1378" w14:textId="77777777" w:rsidR="00451289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0C2F3B10">
          <v:rect id="Rectangle 104" o:spid="_x0000_s2101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695A1AE5" w14:textId="77777777" w:rsidR="00E81998" w:rsidRPr="00E81998" w:rsidRDefault="00E81998" w:rsidP="00E81998">
      <w:pPr>
        <w:rPr>
          <w:lang w:val="sl-SI"/>
        </w:rPr>
      </w:pPr>
    </w:p>
    <w:p w14:paraId="5A9A3EA1" w14:textId="69F4CE59" w:rsidR="00451289" w:rsidRDefault="00451289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1. KRATEK POVZETEK PROJEKTA</w:t>
      </w:r>
    </w:p>
    <w:p w14:paraId="1F91416C" w14:textId="77777777" w:rsidR="00E81998" w:rsidRPr="00E81998" w:rsidRDefault="00E81998" w:rsidP="00E81998">
      <w:pPr>
        <w:spacing w:after="0"/>
        <w:rPr>
          <w:lang w:val="sl-SI"/>
        </w:rPr>
      </w:pPr>
    </w:p>
    <w:p w14:paraId="6A619F92" w14:textId="77777777" w:rsidR="00451289" w:rsidRPr="007A5AD0" w:rsidRDefault="00451289" w:rsidP="00E81998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 kratko predstavite izvedeni projekt oziroma akcijo.</w:t>
      </w:r>
    </w:p>
    <w:p w14:paraId="3E339242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24844FF4">
          <v:rect id="Rectangle 102" o:spid="_x0000_s2100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5B7ECF3B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337C6D43">
          <v:rect id="Rectangle 100" o:spid="_x0000_s2099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2AE101CC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2E2DBD87">
          <v:rect id="Rectangle 98" o:spid="_x0000_s2098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150EB026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48E3A34B">
          <v:rect id="Rectangle 96" o:spid="_x0000_s2097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6F886EC1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72948BC6">
          <v:rect id="Rectangle 94" o:spid="_x0000_s2096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600DD0DB" w14:textId="77777777" w:rsidR="00451289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401ED0E5">
          <v:rect id="Rectangle 92" o:spid="_x0000_s2095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40E99BD3" w14:textId="77777777" w:rsidR="00E81998" w:rsidRPr="007A5AD0" w:rsidRDefault="00E81998" w:rsidP="00E81998">
      <w:pPr>
        <w:spacing w:after="120" w:line="240" w:lineRule="auto"/>
        <w:rPr>
          <w:lang w:val="sl-SI"/>
        </w:rPr>
      </w:pPr>
    </w:p>
    <w:p w14:paraId="0D124D62" w14:textId="77777777" w:rsidR="00451289" w:rsidRPr="007A5AD0" w:rsidRDefault="00451289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2. IZVEDENE AKTIVNOSTI</w:t>
      </w:r>
    </w:p>
    <w:p w14:paraId="14BAFC31" w14:textId="77777777" w:rsidR="00E81998" w:rsidRDefault="00E81998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EA1EE94" w14:textId="72CBEFCA" w:rsidR="00E81998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Navedite vse izvedene aktivnosti projekta.</w:t>
      </w:r>
    </w:p>
    <w:p w14:paraId="628B59F7" w14:textId="77777777" w:rsidR="00E81998" w:rsidRPr="007A5AD0" w:rsidRDefault="00E81998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tbl>
      <w:tblPr>
        <w:tblW w:w="878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3"/>
        <w:gridCol w:w="2410"/>
        <w:gridCol w:w="1701"/>
      </w:tblGrid>
      <w:tr w:rsidR="00451289" w:rsidRPr="007A5AD0" w14:paraId="000E93FC" w14:textId="77777777" w:rsidTr="00541B8F">
        <w:trPr>
          <w:tblHeader/>
          <w:tblCellSpacing w:w="15" w:type="dxa"/>
        </w:trPr>
        <w:tc>
          <w:tcPr>
            <w:tcW w:w="4628" w:type="dxa"/>
            <w:shd w:val="clear" w:color="auto" w:fill="C6D9F1" w:themeFill="text2" w:themeFillTint="33"/>
            <w:vAlign w:val="center"/>
            <w:hideMark/>
          </w:tcPr>
          <w:p w14:paraId="401CC3B8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Aktivnost</w:t>
            </w:r>
          </w:p>
        </w:tc>
        <w:tc>
          <w:tcPr>
            <w:tcW w:w="2380" w:type="dxa"/>
            <w:shd w:val="clear" w:color="auto" w:fill="C6D9F1" w:themeFill="text2" w:themeFillTint="33"/>
            <w:vAlign w:val="center"/>
            <w:hideMark/>
          </w:tcPr>
          <w:p w14:paraId="2A8D4542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Datum izvedbe</w:t>
            </w:r>
          </w:p>
        </w:tc>
        <w:tc>
          <w:tcPr>
            <w:tcW w:w="1656" w:type="dxa"/>
            <w:shd w:val="clear" w:color="auto" w:fill="C6D9F1" w:themeFill="text2" w:themeFillTint="33"/>
            <w:vAlign w:val="center"/>
            <w:hideMark/>
          </w:tcPr>
          <w:p w14:paraId="08A6BF89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Kraj izvedbe</w:t>
            </w:r>
          </w:p>
        </w:tc>
      </w:tr>
      <w:tr w:rsidR="00451289" w:rsidRPr="007A5AD0" w14:paraId="5346C01E" w14:textId="77777777" w:rsidTr="00987487">
        <w:trPr>
          <w:trHeight w:val="454"/>
          <w:tblCellSpacing w:w="15" w:type="dxa"/>
        </w:trPr>
        <w:tc>
          <w:tcPr>
            <w:tcW w:w="4628" w:type="dxa"/>
            <w:vAlign w:val="center"/>
            <w:hideMark/>
          </w:tcPr>
          <w:p w14:paraId="4A4FDA47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</w:p>
        </w:tc>
        <w:tc>
          <w:tcPr>
            <w:tcW w:w="2380" w:type="dxa"/>
            <w:vAlign w:val="center"/>
            <w:hideMark/>
          </w:tcPr>
          <w:p w14:paraId="7475A451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656" w:type="dxa"/>
            <w:vAlign w:val="center"/>
            <w:hideMark/>
          </w:tcPr>
          <w:p w14:paraId="602DACB0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6745E015" w14:textId="77777777" w:rsidTr="00987487">
        <w:trPr>
          <w:trHeight w:val="454"/>
          <w:tblCellSpacing w:w="15" w:type="dxa"/>
        </w:trPr>
        <w:tc>
          <w:tcPr>
            <w:tcW w:w="4628" w:type="dxa"/>
            <w:vAlign w:val="center"/>
            <w:hideMark/>
          </w:tcPr>
          <w:p w14:paraId="5C45131E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2380" w:type="dxa"/>
            <w:vAlign w:val="center"/>
            <w:hideMark/>
          </w:tcPr>
          <w:p w14:paraId="60FB4608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656" w:type="dxa"/>
            <w:vAlign w:val="center"/>
            <w:hideMark/>
          </w:tcPr>
          <w:p w14:paraId="22BA7C79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6428BE8C" w14:textId="77777777" w:rsidTr="00987487">
        <w:trPr>
          <w:trHeight w:val="454"/>
          <w:tblCellSpacing w:w="15" w:type="dxa"/>
        </w:trPr>
        <w:tc>
          <w:tcPr>
            <w:tcW w:w="4628" w:type="dxa"/>
            <w:vAlign w:val="center"/>
            <w:hideMark/>
          </w:tcPr>
          <w:p w14:paraId="7EB27352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2380" w:type="dxa"/>
            <w:vAlign w:val="center"/>
            <w:hideMark/>
          </w:tcPr>
          <w:p w14:paraId="1EFF0DFF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656" w:type="dxa"/>
            <w:vAlign w:val="center"/>
            <w:hideMark/>
          </w:tcPr>
          <w:p w14:paraId="39C8B732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39A84DDB" w14:textId="77777777" w:rsidTr="00987487">
        <w:trPr>
          <w:trHeight w:val="454"/>
          <w:tblCellSpacing w:w="15" w:type="dxa"/>
        </w:trPr>
        <w:tc>
          <w:tcPr>
            <w:tcW w:w="4628" w:type="dxa"/>
            <w:vAlign w:val="center"/>
            <w:hideMark/>
          </w:tcPr>
          <w:p w14:paraId="0A22E258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2380" w:type="dxa"/>
            <w:vAlign w:val="center"/>
            <w:hideMark/>
          </w:tcPr>
          <w:p w14:paraId="77520981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656" w:type="dxa"/>
            <w:vAlign w:val="center"/>
            <w:hideMark/>
          </w:tcPr>
          <w:p w14:paraId="21439B44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63A9189D" w14:textId="77777777" w:rsidTr="00987487">
        <w:trPr>
          <w:trHeight w:val="454"/>
          <w:tblCellSpacing w:w="15" w:type="dxa"/>
        </w:trPr>
        <w:tc>
          <w:tcPr>
            <w:tcW w:w="4628" w:type="dxa"/>
            <w:vAlign w:val="center"/>
            <w:hideMark/>
          </w:tcPr>
          <w:p w14:paraId="08BF8F59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2380" w:type="dxa"/>
            <w:vAlign w:val="center"/>
            <w:hideMark/>
          </w:tcPr>
          <w:p w14:paraId="37EAF311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656" w:type="dxa"/>
            <w:vAlign w:val="center"/>
            <w:hideMark/>
          </w:tcPr>
          <w:p w14:paraId="4B7BB3AF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</w:tbl>
    <w:p w14:paraId="69222948" w14:textId="2B661D99" w:rsidR="00451289" w:rsidRDefault="00451289" w:rsidP="00333D5C">
      <w:pPr>
        <w:spacing w:after="0" w:line="240" w:lineRule="auto"/>
        <w:rPr>
          <w:sz w:val="24"/>
          <w:szCs w:val="24"/>
          <w:lang w:val="sl-SI"/>
        </w:rPr>
      </w:pPr>
    </w:p>
    <w:p w14:paraId="60758E51" w14:textId="77777777" w:rsidR="00E81998" w:rsidRPr="007A5AD0" w:rsidRDefault="00E81998" w:rsidP="00333D5C">
      <w:pPr>
        <w:spacing w:after="0" w:line="240" w:lineRule="auto"/>
        <w:rPr>
          <w:sz w:val="24"/>
          <w:szCs w:val="24"/>
          <w:lang w:val="sl-SI"/>
        </w:rPr>
      </w:pPr>
    </w:p>
    <w:p w14:paraId="5E969EB9" w14:textId="77777777" w:rsidR="00451289" w:rsidRPr="007A5AD0" w:rsidRDefault="00451289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3. DOSEGANJE CILJEV PROJEKTA</w:t>
      </w:r>
    </w:p>
    <w:p w14:paraId="418CD416" w14:textId="77777777" w:rsidR="00E81998" w:rsidRDefault="00E81998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3540ACE" w14:textId="6469952D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V prijavi navedeni cilji:</w:t>
      </w:r>
    </w:p>
    <w:p w14:paraId="7198E24F" w14:textId="77777777" w:rsidR="00E81998" w:rsidRPr="007A5AD0" w:rsidRDefault="00E81998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tbl>
      <w:tblPr>
        <w:tblW w:w="878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3"/>
        <w:gridCol w:w="1560"/>
        <w:gridCol w:w="4961"/>
      </w:tblGrid>
      <w:tr w:rsidR="00451289" w:rsidRPr="007A5AD0" w14:paraId="5B7DD7F2" w14:textId="77777777" w:rsidTr="00541B8F">
        <w:trPr>
          <w:tblHeader/>
          <w:tblCellSpacing w:w="15" w:type="dxa"/>
        </w:trPr>
        <w:tc>
          <w:tcPr>
            <w:tcW w:w="2218" w:type="dxa"/>
            <w:shd w:val="clear" w:color="auto" w:fill="C6D9F1" w:themeFill="text2" w:themeFillTint="33"/>
            <w:vAlign w:val="center"/>
            <w:hideMark/>
          </w:tcPr>
          <w:p w14:paraId="5A2F5461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Cilj</w:t>
            </w:r>
          </w:p>
        </w:tc>
        <w:tc>
          <w:tcPr>
            <w:tcW w:w="1530" w:type="dxa"/>
            <w:shd w:val="clear" w:color="auto" w:fill="C6D9F1" w:themeFill="text2" w:themeFillTint="33"/>
            <w:vAlign w:val="center"/>
            <w:hideMark/>
          </w:tcPr>
          <w:p w14:paraId="64C4FB62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Dosežen (DA/NE)</w:t>
            </w:r>
          </w:p>
        </w:tc>
        <w:tc>
          <w:tcPr>
            <w:tcW w:w="4916" w:type="dxa"/>
            <w:shd w:val="clear" w:color="auto" w:fill="C6D9F1" w:themeFill="text2" w:themeFillTint="33"/>
            <w:vAlign w:val="center"/>
            <w:hideMark/>
          </w:tcPr>
          <w:p w14:paraId="73ECB8E3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Obrazložitev</w:t>
            </w:r>
          </w:p>
        </w:tc>
      </w:tr>
      <w:tr w:rsidR="00451289" w:rsidRPr="007A5AD0" w14:paraId="47294322" w14:textId="77777777" w:rsidTr="00987487">
        <w:trPr>
          <w:trHeight w:val="454"/>
          <w:tblCellSpacing w:w="15" w:type="dxa"/>
        </w:trPr>
        <w:tc>
          <w:tcPr>
            <w:tcW w:w="2218" w:type="dxa"/>
            <w:vAlign w:val="center"/>
            <w:hideMark/>
          </w:tcPr>
          <w:p w14:paraId="05D245F2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</w:p>
        </w:tc>
        <w:tc>
          <w:tcPr>
            <w:tcW w:w="1530" w:type="dxa"/>
            <w:vAlign w:val="center"/>
            <w:hideMark/>
          </w:tcPr>
          <w:p w14:paraId="6ED1FF05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4916" w:type="dxa"/>
            <w:vAlign w:val="center"/>
            <w:hideMark/>
          </w:tcPr>
          <w:p w14:paraId="0931662B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1E9A1E3A" w14:textId="77777777" w:rsidTr="00987487">
        <w:trPr>
          <w:trHeight w:val="454"/>
          <w:tblCellSpacing w:w="15" w:type="dxa"/>
        </w:trPr>
        <w:tc>
          <w:tcPr>
            <w:tcW w:w="2218" w:type="dxa"/>
            <w:vAlign w:val="center"/>
            <w:hideMark/>
          </w:tcPr>
          <w:p w14:paraId="15013C15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30" w:type="dxa"/>
            <w:vAlign w:val="center"/>
            <w:hideMark/>
          </w:tcPr>
          <w:p w14:paraId="6B6AA51A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4916" w:type="dxa"/>
            <w:vAlign w:val="center"/>
            <w:hideMark/>
          </w:tcPr>
          <w:p w14:paraId="754CCE7A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2AF816D3" w14:textId="77777777" w:rsidTr="00987487">
        <w:trPr>
          <w:trHeight w:val="454"/>
          <w:tblCellSpacing w:w="15" w:type="dxa"/>
        </w:trPr>
        <w:tc>
          <w:tcPr>
            <w:tcW w:w="2218" w:type="dxa"/>
            <w:vAlign w:val="center"/>
            <w:hideMark/>
          </w:tcPr>
          <w:p w14:paraId="19864CF2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30" w:type="dxa"/>
            <w:vAlign w:val="center"/>
            <w:hideMark/>
          </w:tcPr>
          <w:p w14:paraId="5042AA64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4916" w:type="dxa"/>
            <w:vAlign w:val="center"/>
            <w:hideMark/>
          </w:tcPr>
          <w:p w14:paraId="288FAD4C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76EB1C6D" w14:textId="77777777" w:rsidTr="00987487">
        <w:trPr>
          <w:trHeight w:val="454"/>
          <w:tblCellSpacing w:w="15" w:type="dxa"/>
        </w:trPr>
        <w:tc>
          <w:tcPr>
            <w:tcW w:w="2218" w:type="dxa"/>
            <w:vAlign w:val="center"/>
            <w:hideMark/>
          </w:tcPr>
          <w:p w14:paraId="0A906ACE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30" w:type="dxa"/>
            <w:vAlign w:val="center"/>
            <w:hideMark/>
          </w:tcPr>
          <w:p w14:paraId="615E259E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4916" w:type="dxa"/>
            <w:vAlign w:val="center"/>
            <w:hideMark/>
          </w:tcPr>
          <w:p w14:paraId="73D614DB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</w:tbl>
    <w:p w14:paraId="68694195" w14:textId="77777777" w:rsidR="00E81998" w:rsidRDefault="00E81998" w:rsidP="00E81998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0E33FC3" w14:textId="77777777" w:rsidR="00E81998" w:rsidRDefault="00E81998" w:rsidP="00E81998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5716A53" w14:textId="2905DC5A" w:rsidR="00451289" w:rsidRDefault="00451289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4. DOSEŽENI KAZALNIKI</w:t>
      </w:r>
    </w:p>
    <w:p w14:paraId="58907B70" w14:textId="77777777" w:rsidR="00E81998" w:rsidRDefault="00E81998" w:rsidP="00E81998">
      <w:pPr>
        <w:rPr>
          <w:lang w:val="sl-SI"/>
        </w:rPr>
      </w:pPr>
    </w:p>
    <w:p w14:paraId="6A24B67D" w14:textId="77777777" w:rsidR="00E81998" w:rsidRPr="00E81998" w:rsidRDefault="00E81998" w:rsidP="00E81998">
      <w:pPr>
        <w:rPr>
          <w:lang w:val="sl-SI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9"/>
        <w:gridCol w:w="2305"/>
        <w:gridCol w:w="2268"/>
      </w:tblGrid>
      <w:tr w:rsidR="00451289" w:rsidRPr="007A5AD0" w14:paraId="4D9D3D67" w14:textId="77777777" w:rsidTr="00541B8F">
        <w:trPr>
          <w:tblHeader/>
          <w:tblCellSpacing w:w="15" w:type="dxa"/>
        </w:trPr>
        <w:tc>
          <w:tcPr>
            <w:tcW w:w="0" w:type="auto"/>
            <w:shd w:val="clear" w:color="auto" w:fill="C6D9F1" w:themeFill="text2" w:themeFillTint="33"/>
            <w:vAlign w:val="center"/>
            <w:hideMark/>
          </w:tcPr>
          <w:p w14:paraId="0B08C254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Kazalnik</w:t>
            </w:r>
          </w:p>
        </w:tc>
        <w:tc>
          <w:tcPr>
            <w:tcW w:w="2275" w:type="dxa"/>
            <w:shd w:val="clear" w:color="auto" w:fill="C6D9F1" w:themeFill="text2" w:themeFillTint="33"/>
            <w:vAlign w:val="center"/>
            <w:hideMark/>
          </w:tcPr>
          <w:p w14:paraId="6A13D1A0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Načrtovano</w:t>
            </w:r>
          </w:p>
        </w:tc>
        <w:tc>
          <w:tcPr>
            <w:tcW w:w="2223" w:type="dxa"/>
            <w:shd w:val="clear" w:color="auto" w:fill="C6D9F1" w:themeFill="text2" w:themeFillTint="33"/>
            <w:vAlign w:val="center"/>
            <w:hideMark/>
          </w:tcPr>
          <w:p w14:paraId="155DE169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Doseženo</w:t>
            </w:r>
          </w:p>
        </w:tc>
      </w:tr>
      <w:tr w:rsidR="00451289" w:rsidRPr="007A5AD0" w14:paraId="52B62829" w14:textId="77777777" w:rsidTr="00E8199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498477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  <w:r w:rsidRPr="007A5AD0">
              <w:rPr>
                <w:color w:val="000000"/>
                <w:lang w:val="sl-SI"/>
              </w:rPr>
              <w:t>Število izvedenih aktivnosti</w:t>
            </w:r>
          </w:p>
        </w:tc>
        <w:tc>
          <w:tcPr>
            <w:tcW w:w="2275" w:type="dxa"/>
            <w:vAlign w:val="center"/>
            <w:hideMark/>
          </w:tcPr>
          <w:p w14:paraId="336BA039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  <w:tc>
          <w:tcPr>
            <w:tcW w:w="2223" w:type="dxa"/>
            <w:vAlign w:val="center"/>
            <w:hideMark/>
          </w:tcPr>
          <w:p w14:paraId="42EE8020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711A0F22" w14:textId="77777777" w:rsidTr="00E8199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2F933F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Število udeležencev</w:t>
            </w:r>
          </w:p>
        </w:tc>
        <w:tc>
          <w:tcPr>
            <w:tcW w:w="2275" w:type="dxa"/>
            <w:vAlign w:val="center"/>
            <w:hideMark/>
          </w:tcPr>
          <w:p w14:paraId="0930B660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  <w:tc>
          <w:tcPr>
            <w:tcW w:w="2223" w:type="dxa"/>
            <w:vAlign w:val="center"/>
            <w:hideMark/>
          </w:tcPr>
          <w:p w14:paraId="2CD1363A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5B30E0C4" w14:textId="77777777" w:rsidTr="00E8199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C370CF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Število aktivno vključenih mladih</w:t>
            </w:r>
          </w:p>
        </w:tc>
        <w:tc>
          <w:tcPr>
            <w:tcW w:w="2275" w:type="dxa"/>
            <w:vAlign w:val="center"/>
            <w:hideMark/>
          </w:tcPr>
          <w:p w14:paraId="57CB6693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  <w:tc>
          <w:tcPr>
            <w:tcW w:w="2223" w:type="dxa"/>
            <w:vAlign w:val="center"/>
            <w:hideMark/>
          </w:tcPr>
          <w:p w14:paraId="312B0A24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4B5BACB0" w14:textId="77777777" w:rsidTr="00E8199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2BA94C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Število prostovoljcev</w:t>
            </w:r>
          </w:p>
        </w:tc>
        <w:tc>
          <w:tcPr>
            <w:tcW w:w="2275" w:type="dxa"/>
            <w:vAlign w:val="center"/>
            <w:hideMark/>
          </w:tcPr>
          <w:p w14:paraId="0F0AD09C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  <w:tc>
          <w:tcPr>
            <w:tcW w:w="2223" w:type="dxa"/>
            <w:vAlign w:val="center"/>
            <w:hideMark/>
          </w:tcPr>
          <w:p w14:paraId="2CF197DC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43EDF79A" w14:textId="77777777" w:rsidTr="00E8199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FCA6A5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Število prostovoljskih ur</w:t>
            </w:r>
          </w:p>
        </w:tc>
        <w:tc>
          <w:tcPr>
            <w:tcW w:w="2275" w:type="dxa"/>
            <w:vAlign w:val="center"/>
            <w:hideMark/>
          </w:tcPr>
          <w:p w14:paraId="7591BF16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  <w:tc>
          <w:tcPr>
            <w:tcW w:w="2223" w:type="dxa"/>
            <w:vAlign w:val="center"/>
            <w:hideMark/>
          </w:tcPr>
          <w:p w14:paraId="735CA334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4AD234D6" w14:textId="77777777" w:rsidTr="00E8199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40B693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Število promocijskih objav</w:t>
            </w:r>
          </w:p>
        </w:tc>
        <w:tc>
          <w:tcPr>
            <w:tcW w:w="2275" w:type="dxa"/>
            <w:vAlign w:val="center"/>
            <w:hideMark/>
          </w:tcPr>
          <w:p w14:paraId="1CA8E0E6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  <w:tc>
          <w:tcPr>
            <w:tcW w:w="2223" w:type="dxa"/>
            <w:vAlign w:val="center"/>
            <w:hideMark/>
          </w:tcPr>
          <w:p w14:paraId="15C89393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131E167D" w14:textId="77777777" w:rsidTr="00E8199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41C5B0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Število partnerjev</w:t>
            </w:r>
          </w:p>
        </w:tc>
        <w:tc>
          <w:tcPr>
            <w:tcW w:w="2275" w:type="dxa"/>
            <w:vAlign w:val="center"/>
            <w:hideMark/>
          </w:tcPr>
          <w:p w14:paraId="5F49E9DF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  <w:tc>
          <w:tcPr>
            <w:tcW w:w="2223" w:type="dxa"/>
            <w:vAlign w:val="center"/>
            <w:hideMark/>
          </w:tcPr>
          <w:p w14:paraId="319DF072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</w:tbl>
    <w:p w14:paraId="61710953" w14:textId="77777777" w:rsidR="00E81998" w:rsidRPr="00E81998" w:rsidRDefault="00E81998" w:rsidP="00E81998">
      <w:pPr>
        <w:rPr>
          <w:lang w:val="sl-SI"/>
        </w:rPr>
      </w:pPr>
    </w:p>
    <w:p w14:paraId="08893B7D" w14:textId="77777777" w:rsidR="00E81998" w:rsidRPr="00E81998" w:rsidRDefault="00E81998" w:rsidP="00E81998">
      <w:pPr>
        <w:rPr>
          <w:lang w:val="sl-SI"/>
        </w:rPr>
      </w:pPr>
    </w:p>
    <w:p w14:paraId="45DEAEB4" w14:textId="01D94DC5" w:rsidR="00451289" w:rsidRPr="007A5AD0" w:rsidRDefault="00451289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lastRenderedPageBreak/>
        <w:t>5. VKLJUČEVANJE MLADIH</w:t>
      </w:r>
    </w:p>
    <w:p w14:paraId="3B0DF153" w14:textId="77777777" w:rsidR="00E81998" w:rsidRDefault="00E81998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0AE0F826" w14:textId="4E1948E2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Opišite vlogo mladih pri:</w:t>
      </w:r>
    </w:p>
    <w:p w14:paraId="739C8B97" w14:textId="77777777" w:rsidR="00451289" w:rsidRPr="007A5AD0" w:rsidRDefault="00451289" w:rsidP="00333D5C">
      <w:pPr>
        <w:pStyle w:val="NormalWeb"/>
        <w:numPr>
          <w:ilvl w:val="0"/>
          <w:numId w:val="7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pripravi projekta,</w:t>
      </w:r>
    </w:p>
    <w:p w14:paraId="57A40C20" w14:textId="77777777" w:rsidR="00451289" w:rsidRPr="007A5AD0" w:rsidRDefault="00451289" w:rsidP="00333D5C">
      <w:pPr>
        <w:pStyle w:val="NormalWeb"/>
        <w:numPr>
          <w:ilvl w:val="0"/>
          <w:numId w:val="7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organizaciji projekta,</w:t>
      </w:r>
    </w:p>
    <w:p w14:paraId="4B721399" w14:textId="77777777" w:rsidR="00451289" w:rsidRPr="007A5AD0" w:rsidRDefault="00451289" w:rsidP="00333D5C">
      <w:pPr>
        <w:pStyle w:val="NormalWeb"/>
        <w:numPr>
          <w:ilvl w:val="0"/>
          <w:numId w:val="7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izvedbi projekta,</w:t>
      </w:r>
    </w:p>
    <w:p w14:paraId="7266A49A" w14:textId="77777777" w:rsidR="00451289" w:rsidRDefault="00451289" w:rsidP="00333D5C">
      <w:pPr>
        <w:pStyle w:val="NormalWeb"/>
        <w:numPr>
          <w:ilvl w:val="0"/>
          <w:numId w:val="7"/>
        </w:numPr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evalvaciji projekta.</w:t>
      </w:r>
    </w:p>
    <w:p w14:paraId="2BAD44BB" w14:textId="77777777" w:rsidR="00E81998" w:rsidRPr="007A5AD0" w:rsidRDefault="00E81998" w:rsidP="00E81998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6C5A7D9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0E8A4D83">
          <v:rect id="Rectangle 90" o:spid="_x0000_s2094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47C50C12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03749967">
          <v:rect id="Rectangle 88" o:spid="_x0000_s2093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6D6CD904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0D93594A">
          <v:rect id="Rectangle 86" o:spid="_x0000_s2092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03CE5D6D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1A7141E8">
          <v:rect id="Rectangle 84" o:spid="_x0000_s2091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1EE2D286" w14:textId="77777777" w:rsidR="00451289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3E0D723F">
          <v:rect id="Rectangle 82" o:spid="_x0000_s2090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11F91FA2" w14:textId="77777777" w:rsidR="00E81998" w:rsidRPr="007A5AD0" w:rsidRDefault="00E81998" w:rsidP="00E81998">
      <w:pPr>
        <w:spacing w:after="120" w:line="240" w:lineRule="auto"/>
        <w:rPr>
          <w:lang w:val="sl-SI"/>
        </w:rPr>
      </w:pPr>
    </w:p>
    <w:p w14:paraId="7EB333CB" w14:textId="77777777" w:rsidR="00451289" w:rsidRPr="007A5AD0" w:rsidRDefault="00451289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6. SODELOVANJE PARTNERJEV</w:t>
      </w:r>
    </w:p>
    <w:p w14:paraId="1E7C8D0D" w14:textId="77777777" w:rsidR="00E81998" w:rsidRDefault="00E81998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3BD70023" w14:textId="1D3F3FBA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Navedite sodelujoče organizacije in njihov prispevek.</w:t>
      </w:r>
    </w:p>
    <w:p w14:paraId="361914BB" w14:textId="77777777" w:rsidR="00E81998" w:rsidRPr="007A5AD0" w:rsidRDefault="00E81998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5528"/>
      </w:tblGrid>
      <w:tr w:rsidR="00451289" w:rsidRPr="007A5AD0" w14:paraId="44345FED" w14:textId="77777777" w:rsidTr="00541B8F">
        <w:trPr>
          <w:tblHeader/>
          <w:tblCellSpacing w:w="15" w:type="dxa"/>
        </w:trPr>
        <w:tc>
          <w:tcPr>
            <w:tcW w:w="2927" w:type="dxa"/>
            <w:shd w:val="clear" w:color="auto" w:fill="C6D9F1" w:themeFill="text2" w:themeFillTint="33"/>
            <w:vAlign w:val="center"/>
            <w:hideMark/>
          </w:tcPr>
          <w:p w14:paraId="422D0F43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Organizacija</w:t>
            </w:r>
          </w:p>
        </w:tc>
        <w:tc>
          <w:tcPr>
            <w:tcW w:w="5483" w:type="dxa"/>
            <w:shd w:val="clear" w:color="auto" w:fill="C6D9F1" w:themeFill="text2" w:themeFillTint="33"/>
            <w:vAlign w:val="center"/>
            <w:hideMark/>
          </w:tcPr>
          <w:p w14:paraId="55AF614B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Prispevek k projektu</w:t>
            </w:r>
          </w:p>
        </w:tc>
      </w:tr>
      <w:tr w:rsidR="00451289" w:rsidRPr="007A5AD0" w14:paraId="6C1F9011" w14:textId="77777777" w:rsidTr="00987487">
        <w:trPr>
          <w:trHeight w:val="454"/>
          <w:tblCellSpacing w:w="15" w:type="dxa"/>
        </w:trPr>
        <w:tc>
          <w:tcPr>
            <w:tcW w:w="2927" w:type="dxa"/>
            <w:vAlign w:val="center"/>
            <w:hideMark/>
          </w:tcPr>
          <w:p w14:paraId="2850CD3B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</w:p>
        </w:tc>
        <w:tc>
          <w:tcPr>
            <w:tcW w:w="5483" w:type="dxa"/>
            <w:vAlign w:val="center"/>
            <w:hideMark/>
          </w:tcPr>
          <w:p w14:paraId="3EDE2ADF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078096AC" w14:textId="77777777" w:rsidTr="00987487">
        <w:trPr>
          <w:trHeight w:val="454"/>
          <w:tblCellSpacing w:w="15" w:type="dxa"/>
        </w:trPr>
        <w:tc>
          <w:tcPr>
            <w:tcW w:w="2927" w:type="dxa"/>
            <w:vAlign w:val="center"/>
            <w:hideMark/>
          </w:tcPr>
          <w:p w14:paraId="11E6BAF7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5483" w:type="dxa"/>
            <w:vAlign w:val="center"/>
            <w:hideMark/>
          </w:tcPr>
          <w:p w14:paraId="5B9F40AA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49537E0D" w14:textId="77777777" w:rsidTr="00987487">
        <w:trPr>
          <w:trHeight w:val="454"/>
          <w:tblCellSpacing w:w="15" w:type="dxa"/>
        </w:trPr>
        <w:tc>
          <w:tcPr>
            <w:tcW w:w="2927" w:type="dxa"/>
            <w:vAlign w:val="center"/>
            <w:hideMark/>
          </w:tcPr>
          <w:p w14:paraId="6B2100F3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5483" w:type="dxa"/>
            <w:vAlign w:val="center"/>
            <w:hideMark/>
          </w:tcPr>
          <w:p w14:paraId="6C2E5A84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</w:tbl>
    <w:p w14:paraId="44087EA7" w14:textId="77777777" w:rsidR="00E81998" w:rsidRDefault="00E81998" w:rsidP="00E81998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85DC033" w14:textId="77777777" w:rsidR="00E81998" w:rsidRDefault="00E81998" w:rsidP="00E81998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BB76077" w14:textId="14EFA370" w:rsidR="00451289" w:rsidRPr="007A5AD0" w:rsidRDefault="00451289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7. PROMOCIJA PROJEKTA</w:t>
      </w:r>
    </w:p>
    <w:p w14:paraId="0C4B390C" w14:textId="77777777" w:rsidR="00E81998" w:rsidRDefault="00E81998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4FC92D1" w14:textId="42C14A46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Opišite promocijske aktivnosti projekta.</w:t>
      </w:r>
    </w:p>
    <w:p w14:paraId="4ED43761" w14:textId="77777777" w:rsidR="00E81998" w:rsidRPr="007A5AD0" w:rsidRDefault="00E81998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089930C0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65C29F7B">
          <v:rect id="Rectangle 80" o:spid="_x0000_s2089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77EFDA89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6E494B3F">
          <v:rect id="Rectangle 78" o:spid="_x0000_s2088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479FC117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608A34A6">
          <v:rect id="Rectangle 76" o:spid="_x0000_s2087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56BF6AFE" w14:textId="77777777" w:rsidR="00451289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0F02623A">
          <v:rect id="Rectangle 74" o:spid="_x0000_s2086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1D064CED" w14:textId="77777777" w:rsidR="00E81998" w:rsidRPr="007A5AD0" w:rsidRDefault="00E81998" w:rsidP="00333D5C">
      <w:pPr>
        <w:spacing w:after="0" w:line="240" w:lineRule="auto"/>
        <w:rPr>
          <w:lang w:val="sl-SI"/>
        </w:rPr>
      </w:pPr>
    </w:p>
    <w:p w14:paraId="087871BC" w14:textId="77777777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Navedite, na kakšen način je bila Občina Divača predstavljena kot sofinancer projekta.</w:t>
      </w:r>
    </w:p>
    <w:p w14:paraId="494E6F85" w14:textId="77777777" w:rsidR="00E81998" w:rsidRPr="007A5AD0" w:rsidRDefault="00E81998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0FAFFC83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003AE435">
          <v:rect id="Rectangle 72" o:spid="_x0000_s2085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6D76DE71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3677D697">
          <v:rect id="Rectangle 70" o:spid="_x0000_s2084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04407F61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087E5EBF">
          <v:rect id="Rectangle 68" o:spid="_x0000_s2083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39635620" w14:textId="77777777" w:rsidR="00451289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637C691B">
          <v:rect id="Rectangle 66" o:spid="_x0000_s2082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1C924F6E" w14:textId="77777777" w:rsidR="00E81998" w:rsidRPr="007A5AD0" w:rsidRDefault="00E81998" w:rsidP="00333D5C">
      <w:pPr>
        <w:spacing w:after="0" w:line="240" w:lineRule="auto"/>
        <w:rPr>
          <w:lang w:val="sl-SI"/>
        </w:rPr>
      </w:pPr>
    </w:p>
    <w:p w14:paraId="32EBD1B5" w14:textId="77777777" w:rsidR="00451289" w:rsidRPr="007A5AD0" w:rsidRDefault="00451289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8. DOLGOROČNI UČINKI IN NADGRADNJA PROJEKTA</w:t>
      </w:r>
    </w:p>
    <w:p w14:paraId="6AE911F5" w14:textId="77777777" w:rsidR="00E81998" w:rsidRDefault="00E81998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BD8DC8E" w14:textId="5152A74D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Opišite učinke projekta za mlade in lokalno skupnost.</w:t>
      </w:r>
    </w:p>
    <w:p w14:paraId="4B3CF260" w14:textId="77777777" w:rsidR="00E81998" w:rsidRPr="007A5AD0" w:rsidRDefault="00E81998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991F838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01156851">
          <v:rect id="Rectangle 64" o:spid="_x0000_s2081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1FEC64DF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245E5218">
          <v:rect id="Rectangle 62" o:spid="_x0000_s2080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4AE68166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7BB21FCF">
          <v:rect id="Rectangle 60" o:spid="_x0000_s2079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07FEFD5A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131F256E">
          <v:rect id="Rectangle 58" o:spid="_x0000_s2078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0B7E1D99" w14:textId="77777777" w:rsidR="00E81998" w:rsidRDefault="00E81998" w:rsidP="00E81998">
      <w:pPr>
        <w:pStyle w:val="NormalWeb"/>
        <w:spacing w:before="0" w:beforeAutospacing="0" w:after="120" w:afterAutospacing="0"/>
        <w:rPr>
          <w:color w:val="000000"/>
          <w:lang w:val="sl-SI"/>
        </w:rPr>
      </w:pPr>
    </w:p>
    <w:p w14:paraId="5C4A0A42" w14:textId="0A62CDCE" w:rsidR="00451289" w:rsidRPr="007A5AD0" w:rsidRDefault="00451289" w:rsidP="00E81998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Navedite možnosti nadaljnjega razvoja oziroma nadgradnje projekta.</w:t>
      </w:r>
    </w:p>
    <w:p w14:paraId="1F787865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490DAE27">
          <v:rect id="Rectangle 56" o:spid="_x0000_s2077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6BAF7C2D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09564EAA">
          <v:rect id="Rectangle 54" o:spid="_x0000_s2076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463BC11C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7E70EBC5">
          <v:rect id="Rectangle 52" o:spid="_x0000_s2075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7D6C2543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0DF8F41F">
          <v:rect id="Rectangle 50" o:spid="_x0000_s2074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38DE703B" w14:textId="77777777" w:rsidR="00451289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3EA4CC34">
          <v:rect id="Rectangle 48" o:spid="_x0000_s2073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454E408F" w14:textId="77777777" w:rsidR="00E81998" w:rsidRPr="007A5AD0" w:rsidRDefault="00E81998" w:rsidP="00E81998">
      <w:pPr>
        <w:spacing w:after="120" w:line="240" w:lineRule="auto"/>
        <w:rPr>
          <w:lang w:val="sl-SI"/>
        </w:rPr>
      </w:pPr>
    </w:p>
    <w:p w14:paraId="488448B2" w14:textId="77777777" w:rsidR="00451289" w:rsidRPr="007A5AD0" w:rsidRDefault="00451289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9. OCENA USPEŠNOSTI PROJEKTA</w:t>
      </w:r>
    </w:p>
    <w:p w14:paraId="7CC952BA" w14:textId="77777777" w:rsidR="00E81998" w:rsidRDefault="00E81998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5E5B686" w14:textId="660F8760" w:rsidR="00451289" w:rsidRPr="007A5AD0" w:rsidRDefault="00451289" w:rsidP="00E81998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Kako ocenjujete uspešnost projekta?</w:t>
      </w:r>
    </w:p>
    <w:p w14:paraId="2897EEB3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6964EE14">
          <v:rect id="Rectangle 46" o:spid="_x0000_s2072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67AD0F75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6073A66C">
          <v:rect id="Rectangle 44" o:spid="_x0000_s2071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7536F1D0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3360724A">
          <v:rect id="Rectangle 42" o:spid="_x0000_s2070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57E7B17F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164887E6">
          <v:rect id="Rectangle 40" o:spid="_x0000_s2069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6E913591" w14:textId="77777777" w:rsidR="00451289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276BC9E0">
          <v:rect id="Rectangle 38" o:spid="_x0000_s2068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55091FEE" w14:textId="77777777" w:rsidR="00E81998" w:rsidRPr="007A5AD0" w:rsidRDefault="00E81998" w:rsidP="00E81998">
      <w:pPr>
        <w:spacing w:after="120" w:line="240" w:lineRule="auto"/>
        <w:rPr>
          <w:lang w:val="sl-SI"/>
        </w:rPr>
      </w:pPr>
    </w:p>
    <w:p w14:paraId="53C0F31C" w14:textId="77777777" w:rsidR="00451289" w:rsidRPr="007A5AD0" w:rsidRDefault="00451289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10. PRILOGE</w:t>
      </w:r>
    </w:p>
    <w:p w14:paraId="23532E4F" w14:textId="77777777" w:rsidR="00E81998" w:rsidRDefault="00E81998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2C3B67B1" w14:textId="2BACE829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K poročilu prilagamo:</w:t>
      </w:r>
    </w:p>
    <w:p w14:paraId="12090A21" w14:textId="77777777" w:rsidR="00E81998" w:rsidRPr="007A5AD0" w:rsidRDefault="00E81998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E05C810" w14:textId="77777777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□ fotografije</w:t>
      </w:r>
    </w:p>
    <w:p w14:paraId="3ED91B0D" w14:textId="77777777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□ promocijske materiale</w:t>
      </w:r>
    </w:p>
    <w:p w14:paraId="29EFAAB3" w14:textId="77777777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□ objave v medijih</w:t>
      </w:r>
    </w:p>
    <w:p w14:paraId="6A745ADC" w14:textId="77777777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□ objave na družbenih omrežjih</w:t>
      </w:r>
    </w:p>
    <w:p w14:paraId="0CCE8EDB" w14:textId="77777777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□ sezname prisotnosti</w:t>
      </w:r>
    </w:p>
    <w:p w14:paraId="5D746FE3" w14:textId="56F54DA0" w:rsidR="00E81998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□ drugo:</w:t>
      </w:r>
    </w:p>
    <w:p w14:paraId="39732FCC" w14:textId="77777777" w:rsidR="00451289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10B7F771">
          <v:rect id="Rectangle 36" o:spid="_x0000_s2067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44E933C9" w14:textId="77777777" w:rsidR="00E81998" w:rsidRDefault="00E81998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2FD847F" w14:textId="1BAFDE20" w:rsidR="00451289" w:rsidRPr="007A5AD0" w:rsidRDefault="00451289" w:rsidP="00E81998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lastRenderedPageBreak/>
        <w:t>Datum:</w:t>
      </w:r>
    </w:p>
    <w:p w14:paraId="22D0B862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5E6CCD04">
          <v:rect id="Rectangle 34" o:spid="_x0000_s2066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3C3E3C94" w14:textId="77777777" w:rsidR="00451289" w:rsidRPr="007A5AD0" w:rsidRDefault="00451289" w:rsidP="00E81998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Podpis odgovorne osebe:</w:t>
      </w:r>
    </w:p>
    <w:p w14:paraId="3AA6BD5A" w14:textId="77777777" w:rsidR="00451289" w:rsidRPr="007A5AD0" w:rsidRDefault="00A96348" w:rsidP="00E81998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5733F154">
          <v:rect id="Rectangle 32" o:spid="_x0000_s2065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29BAF964" w14:textId="77777777" w:rsidR="00451289" w:rsidRPr="007A5AD0" w:rsidRDefault="00451289" w:rsidP="00E81998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Žig (če ga izvajalec uporablja)</w:t>
      </w:r>
    </w:p>
    <w:p w14:paraId="21D7264A" w14:textId="15E1B687" w:rsidR="003D1444" w:rsidRPr="007A5AD0" w:rsidRDefault="003D1444" w:rsidP="00333D5C">
      <w:pPr>
        <w:spacing w:after="0" w:line="240" w:lineRule="auto"/>
        <w:rPr>
          <w:lang w:val="sl-SI"/>
        </w:rPr>
      </w:pPr>
    </w:p>
    <w:p w14:paraId="55E49FDA" w14:textId="77777777" w:rsidR="003D1444" w:rsidRPr="007A5AD0" w:rsidRDefault="00000000" w:rsidP="00333D5C">
      <w:pPr>
        <w:spacing w:after="0" w:line="240" w:lineRule="auto"/>
        <w:rPr>
          <w:lang w:val="sl-SI"/>
        </w:rPr>
      </w:pPr>
      <w:r w:rsidRPr="007A5AD0">
        <w:rPr>
          <w:lang w:val="sl-SI"/>
        </w:rPr>
        <w:br w:type="page"/>
      </w:r>
    </w:p>
    <w:p w14:paraId="3ED54629" w14:textId="77777777" w:rsidR="003D1444" w:rsidRPr="007A5AD0" w:rsidRDefault="00000000" w:rsidP="00333D5C">
      <w:pPr>
        <w:pStyle w:val="Heading1"/>
        <w:spacing w:before="0" w:line="240" w:lineRule="auto"/>
        <w:rPr>
          <w:lang w:val="sl-SI"/>
        </w:rPr>
      </w:pPr>
      <w:bookmarkStart w:id="13" w:name="_Toc234224361"/>
      <w:r w:rsidRPr="007A5AD0">
        <w:rPr>
          <w:lang w:val="sl-SI"/>
        </w:rPr>
        <w:lastRenderedPageBreak/>
        <w:t>10. Obrazec 9 – Končno finančno poročilo</w:t>
      </w:r>
      <w:bookmarkEnd w:id="13"/>
    </w:p>
    <w:p w14:paraId="52908DBE" w14:textId="77777777" w:rsidR="00451289" w:rsidRPr="007A5AD0" w:rsidRDefault="00451289" w:rsidP="00333D5C">
      <w:pPr>
        <w:spacing w:after="0" w:line="240" w:lineRule="auto"/>
        <w:rPr>
          <w:lang w:val="sl-SI"/>
        </w:rPr>
      </w:pPr>
    </w:p>
    <w:p w14:paraId="0455979A" w14:textId="77777777" w:rsidR="00451289" w:rsidRPr="007A5AD0" w:rsidRDefault="00451289" w:rsidP="00336B92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Naziv izvajalca:</w:t>
      </w:r>
    </w:p>
    <w:p w14:paraId="62A5A9B0" w14:textId="77777777" w:rsidR="00451289" w:rsidRPr="007A5AD0" w:rsidRDefault="00A96348" w:rsidP="00336B92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5265AA67">
          <v:rect id="Rectangle 30" o:spid="_x0000_s2064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086BAE5E" w14:textId="77777777" w:rsidR="00451289" w:rsidRPr="007A5AD0" w:rsidRDefault="00451289" w:rsidP="00336B92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Naziv projekta:</w:t>
      </w:r>
    </w:p>
    <w:p w14:paraId="260CEF11" w14:textId="77777777" w:rsidR="00451289" w:rsidRPr="007A5AD0" w:rsidRDefault="00A96348" w:rsidP="00336B92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41FAA8D7">
          <v:rect id="Rectangle 28" o:spid="_x0000_s2063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593C2B60" w14:textId="77777777" w:rsidR="00451289" w:rsidRPr="007A5AD0" w:rsidRDefault="00451289" w:rsidP="00336B92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Številka pogodbe:</w:t>
      </w:r>
    </w:p>
    <w:p w14:paraId="7458F7A9" w14:textId="77777777" w:rsidR="00451289" w:rsidRDefault="00A96348" w:rsidP="00336B92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5062763C">
          <v:rect id="Rectangle 26" o:spid="_x0000_s2062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43459AF6" w14:textId="77777777" w:rsidR="00336B92" w:rsidRPr="007A5AD0" w:rsidRDefault="00336B92" w:rsidP="00336B92">
      <w:pPr>
        <w:spacing w:after="120" w:line="240" w:lineRule="auto"/>
        <w:rPr>
          <w:lang w:val="sl-SI"/>
        </w:rPr>
      </w:pPr>
    </w:p>
    <w:p w14:paraId="76F073D9" w14:textId="0D769E09" w:rsidR="00451289" w:rsidRDefault="00451289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PREGLED NASTALIH STROŠKOV</w:t>
      </w:r>
    </w:p>
    <w:p w14:paraId="76923457" w14:textId="77777777" w:rsidR="00336B92" w:rsidRPr="00336B92" w:rsidRDefault="00336B92" w:rsidP="00336B92">
      <w:pPr>
        <w:rPr>
          <w:lang w:val="sl-SI"/>
        </w:rPr>
      </w:pPr>
    </w:p>
    <w:tbl>
      <w:tblPr>
        <w:tblW w:w="878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7"/>
        <w:gridCol w:w="1540"/>
        <w:gridCol w:w="2126"/>
        <w:gridCol w:w="1276"/>
        <w:gridCol w:w="1276"/>
        <w:gridCol w:w="1559"/>
      </w:tblGrid>
      <w:tr w:rsidR="00451289" w:rsidRPr="007A5AD0" w14:paraId="501E6410" w14:textId="77777777" w:rsidTr="00E00058">
        <w:trPr>
          <w:trHeight w:val="643"/>
          <w:tblHeader/>
          <w:tblCellSpacing w:w="15" w:type="dxa"/>
        </w:trPr>
        <w:tc>
          <w:tcPr>
            <w:tcW w:w="0" w:type="auto"/>
            <w:shd w:val="clear" w:color="auto" w:fill="C6D9F1" w:themeFill="text2" w:themeFillTint="33"/>
            <w:vAlign w:val="center"/>
            <w:hideMark/>
          </w:tcPr>
          <w:p w14:paraId="019939AE" w14:textId="77777777" w:rsidR="00451289" w:rsidRPr="007A5AD0" w:rsidRDefault="00451289" w:rsidP="00E00058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Račun št.</w:t>
            </w:r>
          </w:p>
        </w:tc>
        <w:tc>
          <w:tcPr>
            <w:tcW w:w="1510" w:type="dxa"/>
            <w:shd w:val="clear" w:color="auto" w:fill="C6D9F1" w:themeFill="text2" w:themeFillTint="33"/>
            <w:vAlign w:val="center"/>
            <w:hideMark/>
          </w:tcPr>
          <w:p w14:paraId="6E4686C6" w14:textId="77777777" w:rsidR="00451289" w:rsidRPr="007A5AD0" w:rsidRDefault="00451289" w:rsidP="00E00058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Dobavitelj</w:t>
            </w:r>
          </w:p>
        </w:tc>
        <w:tc>
          <w:tcPr>
            <w:tcW w:w="2096" w:type="dxa"/>
            <w:shd w:val="clear" w:color="auto" w:fill="C6D9F1" w:themeFill="text2" w:themeFillTint="33"/>
            <w:vAlign w:val="center"/>
            <w:hideMark/>
          </w:tcPr>
          <w:p w14:paraId="22AD4D79" w14:textId="77777777" w:rsidR="00451289" w:rsidRPr="007A5AD0" w:rsidRDefault="00451289" w:rsidP="00E00058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Namen stroška</w:t>
            </w:r>
          </w:p>
        </w:tc>
        <w:tc>
          <w:tcPr>
            <w:tcW w:w="1246" w:type="dxa"/>
            <w:shd w:val="clear" w:color="auto" w:fill="C6D9F1" w:themeFill="text2" w:themeFillTint="33"/>
            <w:vAlign w:val="center"/>
            <w:hideMark/>
          </w:tcPr>
          <w:p w14:paraId="6D81DD6A" w14:textId="77777777" w:rsidR="00451289" w:rsidRPr="007A5AD0" w:rsidRDefault="00451289" w:rsidP="00E00058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Datum računa</w:t>
            </w:r>
          </w:p>
        </w:tc>
        <w:tc>
          <w:tcPr>
            <w:tcW w:w="1246" w:type="dxa"/>
            <w:shd w:val="clear" w:color="auto" w:fill="C6D9F1" w:themeFill="text2" w:themeFillTint="33"/>
            <w:vAlign w:val="center"/>
            <w:hideMark/>
          </w:tcPr>
          <w:p w14:paraId="2A183022" w14:textId="77777777" w:rsidR="00451289" w:rsidRPr="007A5AD0" w:rsidRDefault="00451289" w:rsidP="00E00058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Znesek (EUR)</w:t>
            </w:r>
          </w:p>
        </w:tc>
        <w:tc>
          <w:tcPr>
            <w:tcW w:w="1514" w:type="dxa"/>
            <w:shd w:val="clear" w:color="auto" w:fill="C6D9F1" w:themeFill="text2" w:themeFillTint="33"/>
            <w:vAlign w:val="center"/>
            <w:hideMark/>
          </w:tcPr>
          <w:p w14:paraId="7CFB4F4E" w14:textId="77777777" w:rsidR="00451289" w:rsidRPr="007A5AD0" w:rsidRDefault="00451289" w:rsidP="00E00058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Plačano dne</w:t>
            </w:r>
          </w:p>
        </w:tc>
      </w:tr>
      <w:tr w:rsidR="00451289" w:rsidRPr="007A5AD0" w14:paraId="2FBD2880" w14:textId="77777777" w:rsidTr="001153DB">
        <w:trPr>
          <w:trHeight w:val="489"/>
          <w:tblCellSpacing w:w="15" w:type="dxa"/>
        </w:trPr>
        <w:tc>
          <w:tcPr>
            <w:tcW w:w="0" w:type="auto"/>
            <w:vAlign w:val="center"/>
            <w:hideMark/>
          </w:tcPr>
          <w:p w14:paraId="38F1960D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</w:p>
        </w:tc>
        <w:tc>
          <w:tcPr>
            <w:tcW w:w="1510" w:type="dxa"/>
            <w:vAlign w:val="center"/>
            <w:hideMark/>
          </w:tcPr>
          <w:p w14:paraId="27163B34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2096" w:type="dxa"/>
            <w:vAlign w:val="center"/>
            <w:hideMark/>
          </w:tcPr>
          <w:p w14:paraId="1AEA0280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1E6E9C5A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1470F6D9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4" w:type="dxa"/>
            <w:vAlign w:val="center"/>
            <w:hideMark/>
          </w:tcPr>
          <w:p w14:paraId="4CBAA79E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6C804F67" w14:textId="77777777" w:rsidTr="001153DB">
        <w:trPr>
          <w:trHeight w:val="489"/>
          <w:tblCellSpacing w:w="15" w:type="dxa"/>
        </w:trPr>
        <w:tc>
          <w:tcPr>
            <w:tcW w:w="0" w:type="auto"/>
            <w:vAlign w:val="center"/>
            <w:hideMark/>
          </w:tcPr>
          <w:p w14:paraId="06C770A6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0" w:type="dxa"/>
            <w:vAlign w:val="center"/>
            <w:hideMark/>
          </w:tcPr>
          <w:p w14:paraId="2C3941FC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2096" w:type="dxa"/>
            <w:vAlign w:val="center"/>
            <w:hideMark/>
          </w:tcPr>
          <w:p w14:paraId="2BA5246F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79737F87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5EF049A3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4" w:type="dxa"/>
            <w:vAlign w:val="center"/>
            <w:hideMark/>
          </w:tcPr>
          <w:p w14:paraId="4345EC20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47B05D9B" w14:textId="77777777" w:rsidTr="001153DB">
        <w:trPr>
          <w:trHeight w:val="489"/>
          <w:tblCellSpacing w:w="15" w:type="dxa"/>
        </w:trPr>
        <w:tc>
          <w:tcPr>
            <w:tcW w:w="0" w:type="auto"/>
            <w:vAlign w:val="center"/>
            <w:hideMark/>
          </w:tcPr>
          <w:p w14:paraId="11732313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0" w:type="dxa"/>
            <w:vAlign w:val="center"/>
            <w:hideMark/>
          </w:tcPr>
          <w:p w14:paraId="09153EBC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2096" w:type="dxa"/>
            <w:vAlign w:val="center"/>
            <w:hideMark/>
          </w:tcPr>
          <w:p w14:paraId="0F1479EE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1F966BD1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68B2E7EC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4" w:type="dxa"/>
            <w:vAlign w:val="center"/>
            <w:hideMark/>
          </w:tcPr>
          <w:p w14:paraId="32782F03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271C8D51" w14:textId="77777777" w:rsidTr="001153DB">
        <w:trPr>
          <w:trHeight w:val="489"/>
          <w:tblCellSpacing w:w="15" w:type="dxa"/>
        </w:trPr>
        <w:tc>
          <w:tcPr>
            <w:tcW w:w="0" w:type="auto"/>
            <w:vAlign w:val="center"/>
            <w:hideMark/>
          </w:tcPr>
          <w:p w14:paraId="5403E324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0" w:type="dxa"/>
            <w:vAlign w:val="center"/>
            <w:hideMark/>
          </w:tcPr>
          <w:p w14:paraId="342DC222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2096" w:type="dxa"/>
            <w:vAlign w:val="center"/>
            <w:hideMark/>
          </w:tcPr>
          <w:p w14:paraId="5A7D54F6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15314D91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1F79723E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4" w:type="dxa"/>
            <w:vAlign w:val="center"/>
            <w:hideMark/>
          </w:tcPr>
          <w:p w14:paraId="112081B4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57A41114" w14:textId="77777777" w:rsidTr="001153DB">
        <w:trPr>
          <w:trHeight w:val="489"/>
          <w:tblCellSpacing w:w="15" w:type="dxa"/>
        </w:trPr>
        <w:tc>
          <w:tcPr>
            <w:tcW w:w="0" w:type="auto"/>
            <w:vAlign w:val="center"/>
            <w:hideMark/>
          </w:tcPr>
          <w:p w14:paraId="0D661560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0" w:type="dxa"/>
            <w:vAlign w:val="center"/>
            <w:hideMark/>
          </w:tcPr>
          <w:p w14:paraId="204EB927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2096" w:type="dxa"/>
            <w:vAlign w:val="center"/>
            <w:hideMark/>
          </w:tcPr>
          <w:p w14:paraId="0721C644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35BFE1EA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1D4AA53A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4" w:type="dxa"/>
            <w:vAlign w:val="center"/>
            <w:hideMark/>
          </w:tcPr>
          <w:p w14:paraId="53B16608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55933CF0" w14:textId="77777777" w:rsidTr="001153DB">
        <w:trPr>
          <w:trHeight w:val="489"/>
          <w:tblCellSpacing w:w="15" w:type="dxa"/>
        </w:trPr>
        <w:tc>
          <w:tcPr>
            <w:tcW w:w="0" w:type="auto"/>
            <w:vAlign w:val="center"/>
            <w:hideMark/>
          </w:tcPr>
          <w:p w14:paraId="4C3013BE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0" w:type="dxa"/>
            <w:vAlign w:val="center"/>
            <w:hideMark/>
          </w:tcPr>
          <w:p w14:paraId="6B7233F1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2096" w:type="dxa"/>
            <w:vAlign w:val="center"/>
            <w:hideMark/>
          </w:tcPr>
          <w:p w14:paraId="173F8F2D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7C64771A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353A24C5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4" w:type="dxa"/>
            <w:vAlign w:val="center"/>
            <w:hideMark/>
          </w:tcPr>
          <w:p w14:paraId="12A16B04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6D778F79" w14:textId="77777777" w:rsidTr="001153DB">
        <w:trPr>
          <w:trHeight w:val="489"/>
          <w:tblCellSpacing w:w="15" w:type="dxa"/>
        </w:trPr>
        <w:tc>
          <w:tcPr>
            <w:tcW w:w="0" w:type="auto"/>
            <w:vAlign w:val="center"/>
            <w:hideMark/>
          </w:tcPr>
          <w:p w14:paraId="0C959DC7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0" w:type="dxa"/>
            <w:vAlign w:val="center"/>
            <w:hideMark/>
          </w:tcPr>
          <w:p w14:paraId="62D2A5EB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2096" w:type="dxa"/>
            <w:vAlign w:val="center"/>
            <w:hideMark/>
          </w:tcPr>
          <w:p w14:paraId="46342547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5986E6C3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274FBC1B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4" w:type="dxa"/>
            <w:vAlign w:val="center"/>
            <w:hideMark/>
          </w:tcPr>
          <w:p w14:paraId="38F0158D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  <w:tr w:rsidR="00451289" w:rsidRPr="007A5AD0" w14:paraId="2B0495DB" w14:textId="77777777" w:rsidTr="001153DB">
        <w:trPr>
          <w:trHeight w:val="489"/>
          <w:tblCellSpacing w:w="15" w:type="dxa"/>
        </w:trPr>
        <w:tc>
          <w:tcPr>
            <w:tcW w:w="0" w:type="auto"/>
            <w:vAlign w:val="center"/>
            <w:hideMark/>
          </w:tcPr>
          <w:p w14:paraId="1EC7F937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0" w:type="dxa"/>
            <w:vAlign w:val="center"/>
            <w:hideMark/>
          </w:tcPr>
          <w:p w14:paraId="78B067F4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2096" w:type="dxa"/>
            <w:vAlign w:val="center"/>
            <w:hideMark/>
          </w:tcPr>
          <w:p w14:paraId="2290E597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2BC4A5B4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246" w:type="dxa"/>
            <w:vAlign w:val="center"/>
            <w:hideMark/>
          </w:tcPr>
          <w:p w14:paraId="3215A7AF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  <w:tc>
          <w:tcPr>
            <w:tcW w:w="1514" w:type="dxa"/>
            <w:vAlign w:val="center"/>
            <w:hideMark/>
          </w:tcPr>
          <w:p w14:paraId="03CEAE62" w14:textId="77777777" w:rsidR="00451289" w:rsidRPr="007A5AD0" w:rsidRDefault="00451289" w:rsidP="00333D5C">
            <w:pPr>
              <w:spacing w:after="0" w:line="240" w:lineRule="auto"/>
              <w:rPr>
                <w:sz w:val="20"/>
                <w:szCs w:val="20"/>
                <w:lang w:val="sl-SI"/>
              </w:rPr>
            </w:pPr>
          </w:p>
        </w:tc>
      </w:tr>
    </w:tbl>
    <w:p w14:paraId="2220DE3F" w14:textId="77777777" w:rsidR="00336B92" w:rsidRPr="00336B92" w:rsidRDefault="00336B92" w:rsidP="00336B92">
      <w:pPr>
        <w:spacing w:after="120" w:line="240" w:lineRule="auto"/>
        <w:rPr>
          <w:lang w:val="sl-SI"/>
        </w:rPr>
      </w:pPr>
    </w:p>
    <w:p w14:paraId="70CCD9F1" w14:textId="54A3768E" w:rsidR="00336B92" w:rsidRPr="00336B92" w:rsidRDefault="00336B92" w:rsidP="00336B92">
      <w:pPr>
        <w:spacing w:after="120" w:line="240" w:lineRule="auto"/>
        <w:rPr>
          <w:lang w:val="sl-SI"/>
        </w:rPr>
      </w:pPr>
      <w:r>
        <w:rPr>
          <w:lang w:val="sl-SI"/>
        </w:rPr>
        <w:t>*po potrebi dodajte vrstico stroška.</w:t>
      </w:r>
    </w:p>
    <w:p w14:paraId="778368A7" w14:textId="77777777" w:rsidR="00336B92" w:rsidRPr="00336B92" w:rsidRDefault="00336B92" w:rsidP="00336B92">
      <w:pPr>
        <w:spacing w:after="120" w:line="240" w:lineRule="auto"/>
        <w:rPr>
          <w:lang w:val="sl-SI"/>
        </w:rPr>
      </w:pPr>
    </w:p>
    <w:p w14:paraId="158CB848" w14:textId="7DD1DFCB" w:rsidR="00451289" w:rsidRDefault="00451289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PREGLED VIROV FINANCIRANJA</w:t>
      </w:r>
    </w:p>
    <w:p w14:paraId="361AE78A" w14:textId="77777777" w:rsidR="00336B92" w:rsidRPr="00336B92" w:rsidRDefault="00336B92" w:rsidP="00336B92">
      <w:pPr>
        <w:rPr>
          <w:lang w:val="sl-SI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6"/>
        <w:gridCol w:w="3118"/>
      </w:tblGrid>
      <w:tr w:rsidR="00451289" w:rsidRPr="007A5AD0" w14:paraId="07731F8C" w14:textId="77777777" w:rsidTr="00D831F9">
        <w:trPr>
          <w:tblHeader/>
          <w:tblCellSpacing w:w="15" w:type="dxa"/>
        </w:trPr>
        <w:tc>
          <w:tcPr>
            <w:tcW w:w="3211" w:type="dxa"/>
            <w:shd w:val="clear" w:color="auto" w:fill="C6D9F1" w:themeFill="text2" w:themeFillTint="33"/>
            <w:vAlign w:val="center"/>
            <w:hideMark/>
          </w:tcPr>
          <w:p w14:paraId="52866045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Vir financiranja</w:t>
            </w:r>
          </w:p>
        </w:tc>
        <w:tc>
          <w:tcPr>
            <w:tcW w:w="3073" w:type="dxa"/>
            <w:shd w:val="clear" w:color="auto" w:fill="C6D9F1" w:themeFill="text2" w:themeFillTint="33"/>
            <w:vAlign w:val="center"/>
            <w:hideMark/>
          </w:tcPr>
          <w:p w14:paraId="0828272A" w14:textId="77777777" w:rsidR="00451289" w:rsidRPr="007A5AD0" w:rsidRDefault="00451289" w:rsidP="00333D5C">
            <w:pPr>
              <w:spacing w:after="0" w:line="240" w:lineRule="auto"/>
              <w:jc w:val="center"/>
              <w:rPr>
                <w:b/>
                <w:bCs/>
                <w:color w:val="000000"/>
                <w:lang w:val="sl-SI"/>
              </w:rPr>
            </w:pPr>
            <w:r w:rsidRPr="007A5AD0">
              <w:rPr>
                <w:b/>
                <w:bCs/>
                <w:color w:val="000000"/>
                <w:lang w:val="sl-SI"/>
              </w:rPr>
              <w:t>Znesek (EUR)</w:t>
            </w:r>
          </w:p>
        </w:tc>
      </w:tr>
      <w:tr w:rsidR="00451289" w:rsidRPr="007A5AD0" w14:paraId="697150B2" w14:textId="77777777" w:rsidTr="00336B92">
        <w:trPr>
          <w:tblCellSpacing w:w="15" w:type="dxa"/>
        </w:trPr>
        <w:tc>
          <w:tcPr>
            <w:tcW w:w="3211" w:type="dxa"/>
            <w:vAlign w:val="center"/>
            <w:hideMark/>
          </w:tcPr>
          <w:p w14:paraId="668DF48E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  <w:r w:rsidRPr="007A5AD0">
              <w:rPr>
                <w:color w:val="000000"/>
                <w:lang w:val="sl-SI"/>
              </w:rPr>
              <w:t>Lastna sredstva</w:t>
            </w:r>
          </w:p>
        </w:tc>
        <w:tc>
          <w:tcPr>
            <w:tcW w:w="3073" w:type="dxa"/>
            <w:vAlign w:val="center"/>
            <w:hideMark/>
          </w:tcPr>
          <w:p w14:paraId="6EEBDC5A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  <w:tr w:rsidR="00451289" w:rsidRPr="007A5AD0" w14:paraId="13A0C69A" w14:textId="77777777" w:rsidTr="00336B92">
        <w:trPr>
          <w:tblCellSpacing w:w="15" w:type="dxa"/>
        </w:trPr>
        <w:tc>
          <w:tcPr>
            <w:tcW w:w="3211" w:type="dxa"/>
            <w:vAlign w:val="center"/>
            <w:hideMark/>
          </w:tcPr>
          <w:p w14:paraId="3B319B00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Donacije</w:t>
            </w:r>
          </w:p>
        </w:tc>
        <w:tc>
          <w:tcPr>
            <w:tcW w:w="3073" w:type="dxa"/>
            <w:vAlign w:val="center"/>
            <w:hideMark/>
          </w:tcPr>
          <w:p w14:paraId="79141CC6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  <w:tr w:rsidR="00451289" w:rsidRPr="007A5AD0" w14:paraId="07B71EB6" w14:textId="77777777" w:rsidTr="00336B92">
        <w:trPr>
          <w:tblCellSpacing w:w="15" w:type="dxa"/>
        </w:trPr>
        <w:tc>
          <w:tcPr>
            <w:tcW w:w="3211" w:type="dxa"/>
            <w:vAlign w:val="center"/>
            <w:hideMark/>
          </w:tcPr>
          <w:p w14:paraId="19EFC05D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Sponzorstva</w:t>
            </w:r>
          </w:p>
        </w:tc>
        <w:tc>
          <w:tcPr>
            <w:tcW w:w="3073" w:type="dxa"/>
            <w:vAlign w:val="center"/>
            <w:hideMark/>
          </w:tcPr>
          <w:p w14:paraId="1DB36F07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  <w:tr w:rsidR="00451289" w:rsidRPr="007A5AD0" w14:paraId="6F3C6254" w14:textId="77777777" w:rsidTr="00336B92">
        <w:trPr>
          <w:tblCellSpacing w:w="15" w:type="dxa"/>
        </w:trPr>
        <w:tc>
          <w:tcPr>
            <w:tcW w:w="3211" w:type="dxa"/>
            <w:vAlign w:val="center"/>
            <w:hideMark/>
          </w:tcPr>
          <w:p w14:paraId="1721E451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lastRenderedPageBreak/>
              <w:t>Drugi razpisi</w:t>
            </w:r>
          </w:p>
        </w:tc>
        <w:tc>
          <w:tcPr>
            <w:tcW w:w="3073" w:type="dxa"/>
            <w:vAlign w:val="center"/>
            <w:hideMark/>
          </w:tcPr>
          <w:p w14:paraId="0A40B3BF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  <w:tr w:rsidR="00451289" w:rsidRPr="007A5AD0" w14:paraId="0A68EBC7" w14:textId="77777777" w:rsidTr="00336B92">
        <w:trPr>
          <w:tblCellSpacing w:w="15" w:type="dxa"/>
        </w:trPr>
        <w:tc>
          <w:tcPr>
            <w:tcW w:w="3211" w:type="dxa"/>
            <w:vAlign w:val="center"/>
            <w:hideMark/>
          </w:tcPr>
          <w:p w14:paraId="7A951657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Prostovoljsko delo</w:t>
            </w:r>
          </w:p>
        </w:tc>
        <w:tc>
          <w:tcPr>
            <w:tcW w:w="3073" w:type="dxa"/>
            <w:vAlign w:val="center"/>
            <w:hideMark/>
          </w:tcPr>
          <w:p w14:paraId="4487021D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  <w:tr w:rsidR="00451289" w:rsidRPr="007A5AD0" w14:paraId="3BA257EE" w14:textId="77777777" w:rsidTr="00336B92">
        <w:trPr>
          <w:tblCellSpacing w:w="15" w:type="dxa"/>
        </w:trPr>
        <w:tc>
          <w:tcPr>
            <w:tcW w:w="3211" w:type="dxa"/>
            <w:vAlign w:val="center"/>
            <w:hideMark/>
          </w:tcPr>
          <w:p w14:paraId="7629F194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Sredstva Občine Divača</w:t>
            </w:r>
          </w:p>
        </w:tc>
        <w:tc>
          <w:tcPr>
            <w:tcW w:w="3073" w:type="dxa"/>
            <w:vAlign w:val="center"/>
            <w:hideMark/>
          </w:tcPr>
          <w:p w14:paraId="4225B520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  <w:tr w:rsidR="00451289" w:rsidRPr="007A5AD0" w14:paraId="68A66C96" w14:textId="77777777" w:rsidTr="00541B8F">
        <w:trPr>
          <w:tblCellSpacing w:w="15" w:type="dxa"/>
        </w:trPr>
        <w:tc>
          <w:tcPr>
            <w:tcW w:w="3211" w:type="dxa"/>
            <w:shd w:val="clear" w:color="auto" w:fill="DAEEF3" w:themeFill="accent5" w:themeFillTint="33"/>
            <w:vAlign w:val="center"/>
            <w:hideMark/>
          </w:tcPr>
          <w:p w14:paraId="5E140DFD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sz w:val="24"/>
                <w:szCs w:val="24"/>
                <w:lang w:val="sl-SI"/>
              </w:rPr>
            </w:pPr>
            <w:r w:rsidRPr="007A5AD0">
              <w:rPr>
                <w:color w:val="000000"/>
                <w:lang w:val="sl-SI"/>
              </w:rPr>
              <w:t>SKUPAJ</w:t>
            </w:r>
          </w:p>
        </w:tc>
        <w:tc>
          <w:tcPr>
            <w:tcW w:w="3073" w:type="dxa"/>
            <w:shd w:val="clear" w:color="auto" w:fill="DAEEF3" w:themeFill="accent5" w:themeFillTint="33"/>
            <w:vAlign w:val="center"/>
            <w:hideMark/>
          </w:tcPr>
          <w:p w14:paraId="42699C85" w14:textId="77777777" w:rsidR="00451289" w:rsidRPr="007A5AD0" w:rsidRDefault="00451289" w:rsidP="00333D5C">
            <w:pPr>
              <w:spacing w:after="0" w:line="240" w:lineRule="auto"/>
              <w:rPr>
                <w:color w:val="000000"/>
                <w:lang w:val="sl-SI"/>
              </w:rPr>
            </w:pPr>
          </w:p>
        </w:tc>
      </w:tr>
    </w:tbl>
    <w:p w14:paraId="08CC9744" w14:textId="77777777" w:rsidR="00336B92" w:rsidRPr="00336B92" w:rsidRDefault="00336B92" w:rsidP="00336B92">
      <w:pPr>
        <w:rPr>
          <w:lang w:val="sl-SI"/>
        </w:rPr>
      </w:pPr>
    </w:p>
    <w:p w14:paraId="75D893B1" w14:textId="77777777" w:rsidR="00336B92" w:rsidRPr="00336B92" w:rsidRDefault="00336B92" w:rsidP="00336B92">
      <w:pPr>
        <w:rPr>
          <w:lang w:val="sl-SI"/>
        </w:rPr>
      </w:pPr>
    </w:p>
    <w:p w14:paraId="54578152" w14:textId="2BD3C27A" w:rsidR="00451289" w:rsidRPr="007A5AD0" w:rsidRDefault="00451289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PROSTOVOLJSKO DELO</w:t>
      </w:r>
    </w:p>
    <w:p w14:paraId="3F276F79" w14:textId="77777777" w:rsidR="00336B92" w:rsidRDefault="00336B92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3C091BE7" w14:textId="2A73FFC2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Ali je bilo pri izvedbi projekta uporabljeno prostovoljsko delo?</w:t>
      </w:r>
    </w:p>
    <w:p w14:paraId="44804316" w14:textId="77777777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□ DA</w:t>
      </w:r>
    </w:p>
    <w:p w14:paraId="079A787D" w14:textId="77777777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□ NE</w:t>
      </w:r>
    </w:p>
    <w:p w14:paraId="103C14F1" w14:textId="77777777" w:rsidR="00336B92" w:rsidRDefault="00336B92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C0D108D" w14:textId="66EC3F0F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Če DA:</w:t>
      </w:r>
    </w:p>
    <w:p w14:paraId="2C40D375" w14:textId="77777777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Število opravljenih ur:</w:t>
      </w:r>
    </w:p>
    <w:p w14:paraId="4DFCE800" w14:textId="77777777" w:rsidR="00451289" w:rsidRPr="007A5AD0" w:rsidRDefault="00A96348" w:rsidP="00333D5C">
      <w:pPr>
        <w:spacing w:after="0" w:line="240" w:lineRule="auto"/>
        <w:rPr>
          <w:lang w:val="sl-SI"/>
        </w:rPr>
      </w:pPr>
      <w:r>
        <w:rPr>
          <w:noProof/>
        </w:rPr>
      </w:r>
      <w:r>
        <w:pict w14:anchorId="4D0E93A0">
          <v:rect id="Rectangle 24" o:spid="_x0000_s2061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43E45B01" w14:textId="77777777" w:rsidR="00336B92" w:rsidRDefault="00336B92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A5D2030" w14:textId="6BFC2A01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Priložena evidenca prostovoljskega dela:</w:t>
      </w:r>
    </w:p>
    <w:p w14:paraId="61A8C99F" w14:textId="77777777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□ DA</w:t>
      </w:r>
    </w:p>
    <w:p w14:paraId="234BC017" w14:textId="77777777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□ NE</w:t>
      </w:r>
    </w:p>
    <w:p w14:paraId="26C99541" w14:textId="77777777" w:rsidR="00336B92" w:rsidRDefault="00336B92" w:rsidP="00333D5C">
      <w:pPr>
        <w:spacing w:after="0" w:line="240" w:lineRule="auto"/>
        <w:rPr>
          <w:lang w:val="sl-SI"/>
        </w:rPr>
      </w:pPr>
    </w:p>
    <w:p w14:paraId="3D605EB2" w14:textId="77777777" w:rsidR="00336B92" w:rsidRPr="007A5AD0" w:rsidRDefault="00336B92" w:rsidP="00333D5C">
      <w:pPr>
        <w:spacing w:after="0" w:line="240" w:lineRule="auto"/>
        <w:rPr>
          <w:lang w:val="sl-SI"/>
        </w:rPr>
      </w:pPr>
    </w:p>
    <w:p w14:paraId="3B87EE1C" w14:textId="77777777" w:rsidR="00451289" w:rsidRPr="007A5AD0" w:rsidRDefault="00451289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IZJAVA IZVAJALCA</w:t>
      </w:r>
    </w:p>
    <w:p w14:paraId="4C8CB843" w14:textId="77777777" w:rsidR="00336B92" w:rsidRDefault="00336B92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8C66D1B" w14:textId="351D9FEB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Izjavljam, da so vsi podatki v finančnem poročilu resnični in da so bila sredstva uporabljena namensko za izvedbo projekta.</w:t>
      </w:r>
    </w:p>
    <w:p w14:paraId="1EC4C00F" w14:textId="77777777" w:rsidR="00336B92" w:rsidRDefault="00336B92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1F5482D9" w14:textId="4D85BD87" w:rsidR="00451289" w:rsidRPr="007A5AD0" w:rsidRDefault="00451289" w:rsidP="00336B92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Datum:</w:t>
      </w:r>
    </w:p>
    <w:p w14:paraId="082C70BD" w14:textId="77777777" w:rsidR="00451289" w:rsidRPr="007A5AD0" w:rsidRDefault="00A96348" w:rsidP="00336B92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21869949">
          <v:rect id="Rectangle 22" o:spid="_x0000_s2060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2BEDB517" w14:textId="77777777" w:rsidR="00451289" w:rsidRPr="007A5AD0" w:rsidRDefault="00451289" w:rsidP="00336B92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Podpis odgovorne osebe:</w:t>
      </w:r>
    </w:p>
    <w:p w14:paraId="5948F032" w14:textId="77777777" w:rsidR="00451289" w:rsidRPr="007A5AD0" w:rsidRDefault="00A96348" w:rsidP="00336B92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16BADC6A">
          <v:rect id="Rectangle 20" o:spid="_x0000_s2059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5E339AE2" w14:textId="77777777" w:rsidR="00451289" w:rsidRPr="007A5AD0" w:rsidRDefault="00451289" w:rsidP="00336B92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Žig (če ga izvajalec uporablja)</w:t>
      </w:r>
    </w:p>
    <w:p w14:paraId="58A9DDD4" w14:textId="77777777" w:rsidR="00451289" w:rsidRPr="007A5AD0" w:rsidRDefault="00451289" w:rsidP="00333D5C">
      <w:pPr>
        <w:spacing w:after="0" w:line="240" w:lineRule="auto"/>
        <w:rPr>
          <w:lang w:val="sl-SI"/>
        </w:rPr>
      </w:pPr>
    </w:p>
    <w:p w14:paraId="484F69AC" w14:textId="0E9A8340" w:rsidR="003D1444" w:rsidRPr="007A5AD0" w:rsidRDefault="00000000" w:rsidP="00333D5C">
      <w:pPr>
        <w:spacing w:after="0" w:line="240" w:lineRule="auto"/>
        <w:rPr>
          <w:lang w:val="sl-SI"/>
        </w:rPr>
      </w:pPr>
      <w:r w:rsidRPr="007A5AD0">
        <w:rPr>
          <w:lang w:val="sl-SI"/>
        </w:rPr>
        <w:br w:type="page"/>
      </w:r>
    </w:p>
    <w:p w14:paraId="2995D6B5" w14:textId="77777777" w:rsidR="003D1444" w:rsidRPr="007A5AD0" w:rsidRDefault="00000000" w:rsidP="00333D5C">
      <w:pPr>
        <w:pStyle w:val="Heading1"/>
        <w:spacing w:before="0" w:line="240" w:lineRule="auto"/>
        <w:rPr>
          <w:lang w:val="sl-SI"/>
        </w:rPr>
      </w:pPr>
      <w:bookmarkStart w:id="14" w:name="_Toc234224362"/>
      <w:r w:rsidRPr="007A5AD0">
        <w:rPr>
          <w:lang w:val="sl-SI"/>
        </w:rPr>
        <w:lastRenderedPageBreak/>
        <w:t>11. Obrazec 10 – Zahtevek za izplačilo</w:t>
      </w:r>
      <w:bookmarkEnd w:id="14"/>
    </w:p>
    <w:p w14:paraId="745AB4D1" w14:textId="227E2BC9" w:rsidR="003D1444" w:rsidRPr="007A5AD0" w:rsidRDefault="003D1444" w:rsidP="00333D5C">
      <w:pPr>
        <w:spacing w:after="0" w:line="240" w:lineRule="auto"/>
        <w:rPr>
          <w:lang w:val="sl-SI"/>
        </w:rPr>
      </w:pPr>
    </w:p>
    <w:p w14:paraId="65F1F8B1" w14:textId="77777777" w:rsidR="00451289" w:rsidRPr="007A5AD0" w:rsidRDefault="00451289" w:rsidP="001F0D76">
      <w:pPr>
        <w:pStyle w:val="Heading1"/>
        <w:spacing w:before="0" w:line="240" w:lineRule="auto"/>
        <w:jc w:val="center"/>
        <w:rPr>
          <w:color w:val="000000"/>
          <w:lang w:val="sl-SI"/>
        </w:rPr>
      </w:pPr>
      <w:bookmarkStart w:id="15" w:name="_Toc234224363"/>
      <w:r w:rsidRPr="007A5AD0">
        <w:rPr>
          <w:color w:val="000000"/>
          <w:lang w:val="sl-SI"/>
        </w:rPr>
        <w:t>ZAHTEVEK ZA IZPLAČILO</w:t>
      </w:r>
      <w:bookmarkEnd w:id="15"/>
    </w:p>
    <w:p w14:paraId="63D5E8AF" w14:textId="77777777" w:rsidR="001F0D76" w:rsidRDefault="001F0D76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0EDE8E06" w14:textId="0B735D7B" w:rsidR="00451289" w:rsidRPr="007A5AD0" w:rsidRDefault="00451289" w:rsidP="001F0D76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Naziv izvajalca:</w:t>
      </w:r>
    </w:p>
    <w:p w14:paraId="0AFB28FE" w14:textId="77777777" w:rsidR="00451289" w:rsidRPr="007A5AD0" w:rsidRDefault="00A96348" w:rsidP="001F0D76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704077C8">
          <v:rect id="Rectangle 18" o:spid="_x0000_s2058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60603D36" w14:textId="77777777" w:rsidR="00451289" w:rsidRPr="007A5AD0" w:rsidRDefault="00451289" w:rsidP="001F0D76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Naslov:</w:t>
      </w:r>
    </w:p>
    <w:p w14:paraId="67192F82" w14:textId="77777777" w:rsidR="00451289" w:rsidRPr="007A5AD0" w:rsidRDefault="00A96348" w:rsidP="001F0D76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7F968C16">
          <v:rect id="Rectangle 16" o:spid="_x0000_s2057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4C4087D6" w14:textId="77777777" w:rsidR="00451289" w:rsidRPr="007A5AD0" w:rsidRDefault="00451289" w:rsidP="001F0D76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Matična številka:</w:t>
      </w:r>
    </w:p>
    <w:p w14:paraId="62A7EF03" w14:textId="77777777" w:rsidR="00451289" w:rsidRPr="007A5AD0" w:rsidRDefault="00A96348" w:rsidP="001F0D76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000DE92A">
          <v:rect id="Rectangle 14" o:spid="_x0000_s2056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5F8930DC" w14:textId="77777777" w:rsidR="00451289" w:rsidRPr="007A5AD0" w:rsidRDefault="00451289" w:rsidP="001F0D76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Davčna številka:</w:t>
      </w:r>
    </w:p>
    <w:p w14:paraId="2D2461E8" w14:textId="77777777" w:rsidR="00451289" w:rsidRPr="007A5AD0" w:rsidRDefault="00A96348" w:rsidP="001F0D76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0AE2A686">
          <v:rect id="Rectangle 12" o:spid="_x0000_s2055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67CCD007" w14:textId="77777777" w:rsidR="00451289" w:rsidRPr="007A5AD0" w:rsidRDefault="00451289" w:rsidP="001F0D76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TRR:</w:t>
      </w:r>
    </w:p>
    <w:p w14:paraId="37559913" w14:textId="77777777" w:rsidR="00451289" w:rsidRPr="007A5AD0" w:rsidRDefault="00A96348" w:rsidP="001F0D76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28C020E4">
          <v:rect id="Rectangle 10" o:spid="_x0000_s2054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69DE4365" w14:textId="77777777" w:rsidR="00451289" w:rsidRPr="007A5AD0" w:rsidRDefault="00451289" w:rsidP="001F0D76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Naziv projekta:</w:t>
      </w:r>
    </w:p>
    <w:p w14:paraId="0ECC5D33" w14:textId="77777777" w:rsidR="00451289" w:rsidRPr="007A5AD0" w:rsidRDefault="00A96348" w:rsidP="001F0D76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27F52FDE">
          <v:rect id="Rectangle 8" o:spid="_x0000_s2053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51202965" w14:textId="77777777" w:rsidR="00451289" w:rsidRPr="007A5AD0" w:rsidRDefault="00451289" w:rsidP="001F0D76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Številka pogodbe:</w:t>
      </w:r>
    </w:p>
    <w:p w14:paraId="59E0E68D" w14:textId="77777777" w:rsidR="00451289" w:rsidRDefault="00A96348" w:rsidP="001F0D76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7E8F5132">
          <v:rect id="Rectangle 6" o:spid="_x0000_s2052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44DBF3FA" w14:textId="77777777" w:rsidR="001F0D76" w:rsidRPr="007A5AD0" w:rsidRDefault="001F0D76" w:rsidP="001F0D76">
      <w:pPr>
        <w:spacing w:after="120" w:line="240" w:lineRule="auto"/>
        <w:rPr>
          <w:lang w:val="sl-SI"/>
        </w:rPr>
      </w:pPr>
    </w:p>
    <w:p w14:paraId="36CCBF55" w14:textId="77777777" w:rsidR="00451289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Na podlagi pogodbe o sofinanciranju mladinskega projekta oziroma akcije vlagamo zahtevek za izplačilo sredstev.</w:t>
      </w:r>
    </w:p>
    <w:p w14:paraId="35297746" w14:textId="77777777" w:rsidR="001F0D76" w:rsidRPr="007A5AD0" w:rsidRDefault="001F0D76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7D4E0D7" w14:textId="77777777" w:rsidR="00451289" w:rsidRPr="007A5AD0" w:rsidRDefault="00451289" w:rsidP="00333D5C">
      <w:pPr>
        <w:pStyle w:val="Heading3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Zahtevani znesek:</w:t>
      </w:r>
    </w:p>
    <w:p w14:paraId="6CC28473" w14:textId="10608863" w:rsidR="00451289" w:rsidRDefault="00451289" w:rsidP="001F0D76">
      <w:pPr>
        <w:pStyle w:val="NormalWeb"/>
        <w:spacing w:before="0" w:beforeAutospacing="0" w:after="0" w:afterAutospacing="0"/>
        <w:ind w:left="2160" w:firstLine="720"/>
        <w:rPr>
          <w:color w:val="000000"/>
          <w:lang w:val="sl-SI"/>
        </w:rPr>
      </w:pPr>
      <w:r w:rsidRPr="007A5AD0">
        <w:rPr>
          <w:color w:val="000000"/>
          <w:lang w:val="sl-SI"/>
        </w:rPr>
        <w:t>________________________ EUR</w:t>
      </w:r>
    </w:p>
    <w:p w14:paraId="0B1387B1" w14:textId="77777777" w:rsidR="001F0D76" w:rsidRPr="007A5AD0" w:rsidRDefault="001F0D76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C1DD8F3" w14:textId="77777777" w:rsidR="00451289" w:rsidRPr="007A5AD0" w:rsidRDefault="00451289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PRILOGE</w:t>
      </w:r>
    </w:p>
    <w:p w14:paraId="0D5EF662" w14:textId="77777777" w:rsidR="001F0D76" w:rsidRDefault="001F0D76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5018C75B" w14:textId="4F691532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K zahtevku prilagamo:</w:t>
      </w:r>
    </w:p>
    <w:p w14:paraId="61A4C93F" w14:textId="77777777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□ končno vsebinsko poročilo</w:t>
      </w:r>
    </w:p>
    <w:p w14:paraId="09C951E7" w14:textId="77777777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□ končno finančno poročilo</w:t>
      </w:r>
    </w:p>
    <w:p w14:paraId="0B57C07F" w14:textId="77777777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□ dokazila o namenski porabi sredstev</w:t>
      </w:r>
    </w:p>
    <w:p w14:paraId="408076BE" w14:textId="77777777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□ dokazila o izvedbi projekta</w:t>
      </w:r>
    </w:p>
    <w:p w14:paraId="1B58301E" w14:textId="77777777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□ dokazila o promociji projekta</w:t>
      </w:r>
    </w:p>
    <w:p w14:paraId="2C5A517D" w14:textId="79D72388" w:rsidR="001F0D76" w:rsidRDefault="00451289" w:rsidP="001F0D76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□ evidenco prostovoljskega dela (če se uveljavlja)</w:t>
      </w:r>
    </w:p>
    <w:p w14:paraId="11AF8D9A" w14:textId="77777777" w:rsidR="001F0D76" w:rsidRDefault="001F0D76" w:rsidP="001F0D76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463EB5E4" w14:textId="1FF4E986" w:rsidR="00451289" w:rsidRPr="007A5AD0" w:rsidRDefault="00451289" w:rsidP="00333D5C">
      <w:pPr>
        <w:pStyle w:val="Heading2"/>
        <w:spacing w:before="0" w:line="240" w:lineRule="auto"/>
        <w:rPr>
          <w:color w:val="000000"/>
          <w:lang w:val="sl-SI"/>
        </w:rPr>
      </w:pPr>
      <w:r w:rsidRPr="007A5AD0">
        <w:rPr>
          <w:color w:val="000000"/>
          <w:lang w:val="sl-SI"/>
        </w:rPr>
        <w:t>IZJAVA IZVAJALCA</w:t>
      </w:r>
    </w:p>
    <w:p w14:paraId="073AE11C" w14:textId="77777777" w:rsidR="001F0D76" w:rsidRDefault="001F0D76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6ED4B46E" w14:textId="4D7B1E01" w:rsidR="00451289" w:rsidRPr="007A5AD0" w:rsidRDefault="00451289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Izjavljam, da so vsi podatki v zahtevku resnični in da so bila sredstva uporabljena skladno s pogodbo o sofinanciranju.</w:t>
      </w:r>
    </w:p>
    <w:p w14:paraId="791F8F22" w14:textId="77777777" w:rsidR="001F0D76" w:rsidRDefault="001F0D76" w:rsidP="00333D5C">
      <w:pPr>
        <w:pStyle w:val="NormalWeb"/>
        <w:spacing w:before="0" w:beforeAutospacing="0" w:after="0" w:afterAutospacing="0"/>
        <w:rPr>
          <w:color w:val="000000"/>
          <w:lang w:val="sl-SI"/>
        </w:rPr>
      </w:pPr>
    </w:p>
    <w:p w14:paraId="711AE089" w14:textId="78DAB35A" w:rsidR="00451289" w:rsidRPr="007A5AD0" w:rsidRDefault="00451289" w:rsidP="005625D1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lastRenderedPageBreak/>
        <w:t>Datum:</w:t>
      </w:r>
    </w:p>
    <w:p w14:paraId="2F24DC49" w14:textId="77777777" w:rsidR="00451289" w:rsidRPr="007A5AD0" w:rsidRDefault="00A96348" w:rsidP="005625D1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7C853D9E">
          <v:rect id="Rectangle 4" o:spid="_x0000_s2051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3423A161" w14:textId="77777777" w:rsidR="00451289" w:rsidRPr="007A5AD0" w:rsidRDefault="00451289" w:rsidP="005625D1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Podpis odgovorne osebe:</w:t>
      </w:r>
    </w:p>
    <w:p w14:paraId="55F2DD4E" w14:textId="77777777" w:rsidR="00451289" w:rsidRPr="007A5AD0" w:rsidRDefault="00A96348" w:rsidP="005625D1">
      <w:pPr>
        <w:spacing w:after="120" w:line="240" w:lineRule="auto"/>
        <w:rPr>
          <w:lang w:val="sl-SI"/>
        </w:rPr>
      </w:pPr>
      <w:r>
        <w:rPr>
          <w:noProof/>
        </w:rPr>
      </w:r>
      <w:r>
        <w:pict w14:anchorId="6929A207">
          <v:rect id="Rectangle 2" o:spid="_x0000_s2050" style="width:378.8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6120D5B9" w14:textId="77777777" w:rsidR="00451289" w:rsidRPr="007A5AD0" w:rsidRDefault="00451289" w:rsidP="005625D1">
      <w:pPr>
        <w:pStyle w:val="NormalWeb"/>
        <w:spacing w:before="0" w:beforeAutospacing="0" w:after="120" w:afterAutospacing="0"/>
        <w:rPr>
          <w:color w:val="000000"/>
          <w:lang w:val="sl-SI"/>
        </w:rPr>
      </w:pPr>
      <w:r w:rsidRPr="007A5AD0">
        <w:rPr>
          <w:color w:val="000000"/>
          <w:lang w:val="sl-SI"/>
        </w:rPr>
        <w:t>Žig (če ga izvajalec uporablja)</w:t>
      </w:r>
    </w:p>
    <w:p w14:paraId="43B3F29F" w14:textId="234FACA3" w:rsidR="00451289" w:rsidRPr="007A5AD0" w:rsidRDefault="00451289" w:rsidP="005625D1">
      <w:pPr>
        <w:spacing w:after="120" w:line="240" w:lineRule="auto"/>
        <w:rPr>
          <w:lang w:val="sl-SI"/>
        </w:rPr>
      </w:pPr>
    </w:p>
    <w:p w14:paraId="26A5AFEB" w14:textId="77777777" w:rsidR="00451289" w:rsidRPr="007A5AD0" w:rsidRDefault="00451289" w:rsidP="005625D1">
      <w:pPr>
        <w:spacing w:after="120" w:line="240" w:lineRule="auto"/>
        <w:rPr>
          <w:lang w:val="sl-SI"/>
        </w:rPr>
      </w:pPr>
    </w:p>
    <w:p w14:paraId="59351EF8" w14:textId="77777777" w:rsidR="00451289" w:rsidRPr="007A5AD0" w:rsidRDefault="00451289" w:rsidP="00333D5C">
      <w:pPr>
        <w:spacing w:after="0" w:line="240" w:lineRule="auto"/>
        <w:rPr>
          <w:lang w:val="sl-SI"/>
        </w:rPr>
      </w:pPr>
    </w:p>
    <w:sectPr w:rsidR="00451289" w:rsidRPr="007A5AD0" w:rsidSect="00034616">
      <w:headerReference w:type="default" r:id="rId9"/>
      <w:footerReference w:type="even" r:id="rId10"/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FFE164E" w14:textId="77777777" w:rsidR="00A96348" w:rsidRDefault="00A96348" w:rsidP="00FE1D90">
      <w:pPr>
        <w:spacing w:after="0" w:line="240" w:lineRule="auto"/>
      </w:pPr>
      <w:r>
        <w:separator/>
      </w:r>
    </w:p>
  </w:endnote>
  <w:endnote w:type="continuationSeparator" w:id="0">
    <w:p w14:paraId="78E5F91C" w14:textId="77777777" w:rsidR="00A96348" w:rsidRDefault="00A96348" w:rsidP="00FE1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MT">
    <w:altName w:val="Calibri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952669366"/>
      <w:docPartObj>
        <w:docPartGallery w:val="Page Numbers (Bottom of Page)"/>
        <w:docPartUnique/>
      </w:docPartObj>
    </w:sdtPr>
    <w:sdtContent>
      <w:p w14:paraId="424020AD" w14:textId="73303B69" w:rsidR="00FE1D90" w:rsidRDefault="00FE1D90" w:rsidP="00B8621E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2E74F73C" w14:textId="77777777" w:rsidR="00FE1D90" w:rsidRDefault="00FE1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139262286"/>
      <w:docPartObj>
        <w:docPartGallery w:val="Page Numbers (Bottom of Page)"/>
        <w:docPartUnique/>
      </w:docPartObj>
    </w:sdtPr>
    <w:sdtContent>
      <w:p w14:paraId="2EBBD3CB" w14:textId="16D3BEDD" w:rsidR="00FE1D90" w:rsidRDefault="00FE1D90" w:rsidP="00B8621E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15</w:t>
        </w:r>
        <w:r>
          <w:rPr>
            <w:rStyle w:val="PageNumber"/>
          </w:rPr>
          <w:fldChar w:fldCharType="end"/>
        </w:r>
      </w:p>
    </w:sdtContent>
  </w:sdt>
  <w:p w14:paraId="4A244BEF" w14:textId="77777777" w:rsidR="00FE1D90" w:rsidRDefault="00FE1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060DE06" w14:textId="77777777" w:rsidR="00A96348" w:rsidRDefault="00A96348" w:rsidP="00FE1D90">
      <w:pPr>
        <w:spacing w:after="0" w:line="240" w:lineRule="auto"/>
      </w:pPr>
      <w:r>
        <w:separator/>
      </w:r>
    </w:p>
  </w:footnote>
  <w:footnote w:type="continuationSeparator" w:id="0">
    <w:p w14:paraId="758D2407" w14:textId="77777777" w:rsidR="00A96348" w:rsidRDefault="00A96348" w:rsidP="00FE1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42DD0CD" w14:textId="56E41A7D" w:rsidR="00FE1D90" w:rsidRPr="007F58D9" w:rsidRDefault="007F58D9" w:rsidP="007F58D9">
    <w:pPr>
      <w:pStyle w:val="Header"/>
      <w:jc w:val="center"/>
      <w:rPr>
        <w:sz w:val="15"/>
        <w:szCs w:val="15"/>
      </w:rPr>
    </w:pPr>
    <w:r w:rsidRPr="007F58D9">
      <w:rPr>
        <w:sz w:val="15"/>
        <w:szCs w:val="15"/>
      </w:rPr>
      <w:t>JAVNI RAZPIS ZA IZBIRO IZVAJALCEV IN SOFINANCIRANJE MLADINSKIH PROJEKTOV IN AKCIJ V OBČINI DIVAČA – ZA LETO 2026</w:t>
    </w:r>
  </w:p>
  <w:p w14:paraId="29172E6E" w14:textId="2C2E9177" w:rsidR="007F58D9" w:rsidRPr="007F58D9" w:rsidRDefault="007F58D9" w:rsidP="007F58D9">
    <w:pPr>
      <w:pStyle w:val="Header"/>
      <w:jc w:val="cen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40A2FCF"/>
    <w:multiLevelType w:val="multilevel"/>
    <w:tmpl w:val="8B129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4036B2"/>
    <w:multiLevelType w:val="multilevel"/>
    <w:tmpl w:val="377AB9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4E6BF8"/>
    <w:multiLevelType w:val="hybridMultilevel"/>
    <w:tmpl w:val="EB76C59C"/>
    <w:lvl w:ilvl="0" w:tplc="20000017">
      <w:start w:val="1"/>
      <w:numFmt w:val="lowerLetter"/>
      <w:lvlText w:val="%1)"/>
      <w:lvlJc w:val="left"/>
      <w:pPr>
        <w:ind w:left="644" w:hanging="360"/>
      </w:pPr>
      <w:rPr>
        <w:rFonts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9529A5"/>
    <w:multiLevelType w:val="multilevel"/>
    <w:tmpl w:val="A1EEC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ED4ED6"/>
    <w:multiLevelType w:val="multilevel"/>
    <w:tmpl w:val="40684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3B5614"/>
    <w:multiLevelType w:val="hybridMultilevel"/>
    <w:tmpl w:val="296C606C"/>
    <w:lvl w:ilvl="0" w:tplc="767CFE8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BE7093"/>
    <w:multiLevelType w:val="hybridMultilevel"/>
    <w:tmpl w:val="15F6BF2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F525F1"/>
    <w:multiLevelType w:val="multilevel"/>
    <w:tmpl w:val="997254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C617D"/>
    <w:multiLevelType w:val="multilevel"/>
    <w:tmpl w:val="9716BF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6B4C40"/>
    <w:multiLevelType w:val="multilevel"/>
    <w:tmpl w:val="0F28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DC1F76"/>
    <w:multiLevelType w:val="multilevel"/>
    <w:tmpl w:val="481CB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C51451"/>
    <w:multiLevelType w:val="multilevel"/>
    <w:tmpl w:val="4B7EA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B744813"/>
    <w:multiLevelType w:val="multilevel"/>
    <w:tmpl w:val="6D608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E23F70"/>
    <w:multiLevelType w:val="multilevel"/>
    <w:tmpl w:val="E3D89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793106"/>
    <w:multiLevelType w:val="multilevel"/>
    <w:tmpl w:val="C868C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6F6AB2"/>
    <w:multiLevelType w:val="multilevel"/>
    <w:tmpl w:val="E7321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526182"/>
    <w:multiLevelType w:val="multilevel"/>
    <w:tmpl w:val="1052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F641F1"/>
    <w:multiLevelType w:val="hybridMultilevel"/>
    <w:tmpl w:val="6030827E"/>
    <w:lvl w:ilvl="0" w:tplc="1EBA3C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18628E"/>
    <w:multiLevelType w:val="multilevel"/>
    <w:tmpl w:val="51102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0D30B4"/>
    <w:multiLevelType w:val="multilevel"/>
    <w:tmpl w:val="5998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D45B5F"/>
    <w:multiLevelType w:val="multilevel"/>
    <w:tmpl w:val="1A881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AF3153"/>
    <w:multiLevelType w:val="multilevel"/>
    <w:tmpl w:val="0644C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D74ECE"/>
    <w:multiLevelType w:val="hybridMultilevel"/>
    <w:tmpl w:val="E326A676"/>
    <w:lvl w:ilvl="0" w:tplc="84B48D9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F465888"/>
    <w:multiLevelType w:val="hybridMultilevel"/>
    <w:tmpl w:val="68F89304"/>
    <w:lvl w:ilvl="0" w:tplc="C2ACFDA4">
      <w:numFmt w:val="bullet"/>
      <w:lvlText w:val="•"/>
      <w:lvlJc w:val="left"/>
      <w:pPr>
        <w:ind w:left="720" w:hanging="360"/>
      </w:pPr>
      <w:rPr>
        <w:rFonts w:ascii="SymbolMT" w:eastAsia="Calibri" w:hAnsi="SymbolMT" w:cs="SymbolMT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B2121A"/>
    <w:multiLevelType w:val="multilevel"/>
    <w:tmpl w:val="2BA49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CB6AA4"/>
    <w:multiLevelType w:val="multilevel"/>
    <w:tmpl w:val="AFA605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042605B"/>
    <w:multiLevelType w:val="hybridMultilevel"/>
    <w:tmpl w:val="98B86D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40BD1"/>
    <w:multiLevelType w:val="multilevel"/>
    <w:tmpl w:val="18B64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9D7E2D"/>
    <w:multiLevelType w:val="multilevel"/>
    <w:tmpl w:val="AF8C4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494312"/>
    <w:multiLevelType w:val="hybridMultilevel"/>
    <w:tmpl w:val="849CBF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A61C4"/>
    <w:multiLevelType w:val="multilevel"/>
    <w:tmpl w:val="688E6C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 w15:restartNumberingAfterBreak="0">
    <w:nsid w:val="7C40668B"/>
    <w:multiLevelType w:val="multilevel"/>
    <w:tmpl w:val="482E8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7533852">
    <w:abstractNumId w:val="5"/>
  </w:num>
  <w:num w:numId="2" w16cid:durableId="675690662">
    <w:abstractNumId w:val="3"/>
  </w:num>
  <w:num w:numId="3" w16cid:durableId="1463495933">
    <w:abstractNumId w:val="2"/>
  </w:num>
  <w:num w:numId="4" w16cid:durableId="1367173936">
    <w:abstractNumId w:val="4"/>
  </w:num>
  <w:num w:numId="5" w16cid:durableId="92631076">
    <w:abstractNumId w:val="1"/>
  </w:num>
  <w:num w:numId="6" w16cid:durableId="181364920">
    <w:abstractNumId w:val="0"/>
  </w:num>
  <w:num w:numId="7" w16cid:durableId="347413852">
    <w:abstractNumId w:val="9"/>
  </w:num>
  <w:num w:numId="8" w16cid:durableId="1403135372">
    <w:abstractNumId w:val="37"/>
  </w:num>
  <w:num w:numId="9" w16cid:durableId="1779714394">
    <w:abstractNumId w:val="25"/>
  </w:num>
  <w:num w:numId="10" w16cid:durableId="1855411503">
    <w:abstractNumId w:val="24"/>
  </w:num>
  <w:num w:numId="11" w16cid:durableId="983969549">
    <w:abstractNumId w:val="17"/>
  </w:num>
  <w:num w:numId="12" w16cid:durableId="1438482117">
    <w:abstractNumId w:val="19"/>
  </w:num>
  <w:num w:numId="13" w16cid:durableId="70660768">
    <w:abstractNumId w:val="14"/>
  </w:num>
  <w:num w:numId="14" w16cid:durableId="1053315073">
    <w:abstractNumId w:val="31"/>
  </w:num>
  <w:num w:numId="15" w16cid:durableId="574752772">
    <w:abstractNumId w:val="7"/>
  </w:num>
  <w:num w:numId="16" w16cid:durableId="929193363">
    <w:abstractNumId w:val="30"/>
  </w:num>
  <w:num w:numId="17" w16cid:durableId="396587470">
    <w:abstractNumId w:val="27"/>
  </w:num>
  <w:num w:numId="18" w16cid:durableId="1961574079">
    <w:abstractNumId w:val="22"/>
  </w:num>
  <w:num w:numId="19" w16cid:durableId="1669215389">
    <w:abstractNumId w:val="34"/>
  </w:num>
  <w:num w:numId="20" w16cid:durableId="1998921277">
    <w:abstractNumId w:val="20"/>
  </w:num>
  <w:num w:numId="21" w16cid:durableId="1255941418">
    <w:abstractNumId w:val="21"/>
  </w:num>
  <w:num w:numId="22" w16cid:durableId="518786626">
    <w:abstractNumId w:val="33"/>
  </w:num>
  <w:num w:numId="23" w16cid:durableId="250168290">
    <w:abstractNumId w:val="16"/>
  </w:num>
  <w:num w:numId="24" w16cid:durableId="1518349465">
    <w:abstractNumId w:val="6"/>
  </w:num>
  <w:num w:numId="25" w16cid:durableId="2056658819">
    <w:abstractNumId w:val="18"/>
  </w:num>
  <w:num w:numId="26" w16cid:durableId="1728138515">
    <w:abstractNumId w:val="15"/>
  </w:num>
  <w:num w:numId="27" w16cid:durableId="671489961">
    <w:abstractNumId w:val="10"/>
  </w:num>
  <w:num w:numId="28" w16cid:durableId="412163576">
    <w:abstractNumId w:val="26"/>
  </w:num>
  <w:num w:numId="29" w16cid:durableId="853347529">
    <w:abstractNumId w:val="12"/>
  </w:num>
  <w:num w:numId="30" w16cid:durableId="1124738719">
    <w:abstractNumId w:val="35"/>
  </w:num>
  <w:num w:numId="31" w16cid:durableId="208286851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70420047">
    <w:abstractNumId w:val="32"/>
  </w:num>
  <w:num w:numId="33" w16cid:durableId="1694962631">
    <w:abstractNumId w:val="13"/>
  </w:num>
  <w:num w:numId="34" w16cid:durableId="1985769132">
    <w:abstractNumId w:val="8"/>
  </w:num>
  <w:num w:numId="35" w16cid:durableId="178784479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2954690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477447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9119117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defaultTabStop w:val="720"/>
  <w:characterSpacingControl w:val="doNotCompress"/>
  <w:hdrShapeDefaults>
    <o:shapedefaults v:ext="edit" spidmax="219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153DB"/>
    <w:rsid w:val="0015074B"/>
    <w:rsid w:val="0018583C"/>
    <w:rsid w:val="001F0D76"/>
    <w:rsid w:val="0029639D"/>
    <w:rsid w:val="00317F84"/>
    <w:rsid w:val="00326F90"/>
    <w:rsid w:val="00333D5C"/>
    <w:rsid w:val="00336B92"/>
    <w:rsid w:val="003D1444"/>
    <w:rsid w:val="004224DE"/>
    <w:rsid w:val="00433E7A"/>
    <w:rsid w:val="00451289"/>
    <w:rsid w:val="004674DC"/>
    <w:rsid w:val="00512E87"/>
    <w:rsid w:val="00536D3D"/>
    <w:rsid w:val="00541B8F"/>
    <w:rsid w:val="005625D1"/>
    <w:rsid w:val="006B5AA3"/>
    <w:rsid w:val="007A5394"/>
    <w:rsid w:val="007A5AD0"/>
    <w:rsid w:val="007D1E45"/>
    <w:rsid w:val="007F58D9"/>
    <w:rsid w:val="00877E39"/>
    <w:rsid w:val="00892BBC"/>
    <w:rsid w:val="008A0709"/>
    <w:rsid w:val="0096455B"/>
    <w:rsid w:val="00987487"/>
    <w:rsid w:val="009A4144"/>
    <w:rsid w:val="00A17337"/>
    <w:rsid w:val="00A96348"/>
    <w:rsid w:val="00AA1D8D"/>
    <w:rsid w:val="00B47730"/>
    <w:rsid w:val="00B56BE3"/>
    <w:rsid w:val="00BC28E3"/>
    <w:rsid w:val="00BD174D"/>
    <w:rsid w:val="00C1305C"/>
    <w:rsid w:val="00CA4CA1"/>
    <w:rsid w:val="00CB0664"/>
    <w:rsid w:val="00D52BEF"/>
    <w:rsid w:val="00D76232"/>
    <w:rsid w:val="00D831F9"/>
    <w:rsid w:val="00E00058"/>
    <w:rsid w:val="00E330FB"/>
    <w:rsid w:val="00E47A61"/>
    <w:rsid w:val="00E81998"/>
    <w:rsid w:val="00ED5BAF"/>
    <w:rsid w:val="00F750B5"/>
    <w:rsid w:val="00F859B2"/>
    <w:rsid w:val="00FC693F"/>
    <w:rsid w:val="00FE1D90"/>
    <w:rsid w:val="00FF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192"/>
    <o:shapelayout v:ext="edit">
      <o:idmap v:ext="edit" data="2"/>
    </o:shapelayout>
  </w:shapeDefaults>
  <w:decimalSymbol w:val=","/>
  <w:listSeparator w:val=","/>
  <w14:docId w14:val="1649A308"/>
  <w14:defaultImageDpi w14:val="300"/>
  <w15:docId w15:val="{BC14ABA1-DDB2-EB4D-8F74-AE69744F6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5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nhideWhenUsed/>
    <w:rsid w:val="00451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I" w:eastAsia="en-GB"/>
    </w:rPr>
  </w:style>
  <w:style w:type="character" w:customStyle="1" w:styleId="apple-converted-space">
    <w:name w:val="apple-converted-space"/>
    <w:basedOn w:val="DefaultParagraphFont"/>
    <w:rsid w:val="00451289"/>
  </w:style>
  <w:style w:type="character" w:styleId="Hyperlink">
    <w:name w:val="Hyperlink"/>
    <w:uiPriority w:val="99"/>
    <w:rsid w:val="00333D5C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333D5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customStyle="1" w:styleId="BodyTextIndentChar">
    <w:name w:val="Body Text Indent Char"/>
    <w:basedOn w:val="DefaultParagraphFont"/>
    <w:link w:val="BodyTextIndent"/>
    <w:rsid w:val="00333D5C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customStyle="1" w:styleId="Default">
    <w:name w:val="Default"/>
    <w:rsid w:val="00333D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character" w:styleId="PageNumber">
    <w:name w:val="page number"/>
    <w:basedOn w:val="DefaultParagraphFont"/>
    <w:uiPriority w:val="99"/>
    <w:semiHidden/>
    <w:unhideWhenUsed/>
    <w:rsid w:val="00FE1D90"/>
  </w:style>
  <w:style w:type="paragraph" w:styleId="TOC1">
    <w:name w:val="toc 1"/>
    <w:basedOn w:val="Normal"/>
    <w:next w:val="Normal"/>
    <w:autoRedefine/>
    <w:uiPriority w:val="39"/>
    <w:unhideWhenUsed/>
    <w:rsid w:val="00ED5BAF"/>
    <w:pPr>
      <w:tabs>
        <w:tab w:val="right" w:leader="dot" w:pos="8630"/>
      </w:tabs>
      <w:spacing w:before="360" w:after="360"/>
    </w:pPr>
    <w:rPr>
      <w:b/>
      <w:bCs/>
      <w:caps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ED5BAF"/>
    <w:pPr>
      <w:spacing w:after="0"/>
    </w:pPr>
    <w:rPr>
      <w:smallCaps/>
    </w:rPr>
  </w:style>
  <w:style w:type="paragraph" w:styleId="TOC2">
    <w:name w:val="toc 2"/>
    <w:basedOn w:val="Normal"/>
    <w:next w:val="Normal"/>
    <w:autoRedefine/>
    <w:uiPriority w:val="39"/>
    <w:unhideWhenUsed/>
    <w:rsid w:val="00ED5BAF"/>
    <w:pPr>
      <w:spacing w:after="0"/>
    </w:pPr>
    <w:rPr>
      <w:b/>
      <w:bCs/>
      <w:smallCap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ED5BAF"/>
    <w:pPr>
      <w:spacing w:after="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ED5BAF"/>
    <w:pPr>
      <w:spacing w:after="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ED5BAF"/>
    <w:pPr>
      <w:spacing w:after="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ED5BAF"/>
    <w:pPr>
      <w:spacing w:after="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ED5BAF"/>
    <w:pPr>
      <w:spacing w:after="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ED5BAF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31</Pages>
  <Words>3760</Words>
  <Characters>21438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25148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Mario Benkoč</cp:lastModifiedBy>
  <cp:revision>34</cp:revision>
  <dcterms:created xsi:type="dcterms:W3CDTF">2026-06-17T09:34:00Z</dcterms:created>
  <dcterms:modified xsi:type="dcterms:W3CDTF">2026-07-06T08:11:00Z</dcterms:modified>
  <cp:category/>
</cp:coreProperties>
</file>